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body>
    <w:sdt>
      <w:sdtPr>
        <w:rPr>
          <w:rFonts w:ascii="Arial" w:hAnsi="Arial" w:cs="Arial"/>
          <w:sz w:val="24"/>
          <w:szCs w:val="24"/>
          <w:lang w:val="eu-ES"/>
        </w:rPr>
        <w:id w:val="669683428"/>
        <w:docPartObj>
          <w:docPartGallery w:val="Cover Pages"/>
          <w:docPartUnique/>
        </w:docPartObj>
      </w:sdtPr>
      <w:sdtEndPr>
        <w:rPr>
          <w:rFonts w:ascii="Arial" w:hAnsi="Arial" w:eastAsia="Times New Roman" w:cs="Arial"/>
          <w:b w:val="1"/>
          <w:bCs w:val="1"/>
          <w:sz w:val="24"/>
          <w:szCs w:val="24"/>
          <w:lang w:val="eu-ES" w:eastAsia="eu-ES"/>
        </w:rPr>
      </w:sdtEndPr>
      <w:sdtContent>
        <w:p xmlns:wp14="http://schemas.microsoft.com/office/word/2010/wordml" w:rsidRPr="005B7239" w:rsidR="005E4B8F" w:rsidRDefault="005E4B8F" wp14:paraId="3E3D45EB" wp14:textId="77777777">
          <w:pPr>
            <w:rPr>
              <w:rFonts w:ascii="Arial" w:hAnsi="Arial" w:cs="Arial"/>
              <w:sz w:val="24"/>
              <w:szCs w:val="24"/>
              <w:lang w:val="eu-ES"/>
            </w:rPr>
          </w:pPr>
          <w:r w:rsidRPr="005B7239">
            <w:rPr>
              <w:rFonts w:ascii="Arial" w:hAnsi="Arial" w:cs="Arial"/>
              <w:noProof/>
              <w:sz w:val="24"/>
              <w:szCs w:val="24"/>
              <w:lang w:val="English" w:eastAsia="eu-ES"/>
            </w:rPr>
            <w:drawing>
              <wp:anchor xmlns:wp14="http://schemas.microsoft.com/office/word/2010/wordprocessingDrawing" distT="0" distB="0" distL="114300" distR="114300" simplePos="0" relativeHeight="251665408" behindDoc="0" locked="0" layoutInCell="1" allowOverlap="1" wp14:editId="7777777" wp14:anchorId="762D51AD">
                <wp:simplePos x="0" y="0"/>
                <wp:positionH relativeFrom="column">
                  <wp:posOffset>-851535</wp:posOffset>
                </wp:positionH>
                <wp:positionV relativeFrom="paragraph">
                  <wp:posOffset>-882015</wp:posOffset>
                </wp:positionV>
                <wp:extent cx="2056569" cy="1196340"/>
                <wp:effectExtent l="0" t="0" r="1270" b="3810"/>
                <wp:wrapNone/>
                <wp:docPr id="2" name="Irud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12">
                          <a:extLst>
                            <a:ext uri="{28A0092B-C50C-407E-A947-70E740481C1C}">
                              <a14:useLocalDpi xmlns:a14="http://schemas.microsoft.com/office/drawing/2010/main" val="0"/>
                            </a:ext>
                          </a:extLst>
                        </a:blip>
                        <a:stretch>
                          <a:fillRect/>
                        </a:stretch>
                      </pic:blipFill>
                      <pic:spPr>
                        <a:xfrm>
                          <a:off x="0" y="0"/>
                          <a:ext cx="2058143" cy="1197256"/>
                        </a:xfrm>
                        <a:prstGeom prst="rect">
                          <a:avLst/>
                        </a:prstGeom>
                      </pic:spPr>
                    </pic:pic>
                  </a:graphicData>
                </a:graphic>
                <wp14:sizeRelH relativeFrom="margin">
                  <wp14:pctWidth>0</wp14:pctWidth>
                </wp14:sizeRelH>
                <wp14:sizeRelV relativeFrom="margin">
                  <wp14:pctHeight>0</wp14:pctHeight>
                </wp14:sizeRelV>
              </wp:anchor>
            </w:drawing>
          </w:r>
          <w:r w:rsidRPr="005B7239">
            <w:rPr>
              <w:rFonts w:ascii="Arial" w:hAnsi="Arial" w:cs="Arial"/>
              <w:noProof/>
              <w:sz w:val="24"/>
              <w:szCs w:val="24"/>
              <w:lang w:val="English" w:eastAsia="eu-ES"/>
            </w:rPr>
            <mc:AlternateContent>
              <mc:Choice Requires="wpg">
                <w:drawing>
                  <wp:anchor xmlns:wp14="http://schemas.microsoft.com/office/word/2010/wordprocessingDrawing" distT="0" distB="0" distL="114300" distR="114300" simplePos="0" relativeHeight="251662336" behindDoc="0" locked="0" layoutInCell="1" allowOverlap="1" wp14:editId="7777777" wp14:anchorId="672ACDC3">
                    <wp:simplePos x="0" y="0"/>
                    <wp:positionH relativeFrom="page">
                      <wp:align>center</wp:align>
                    </wp:positionH>
                    <mc:AlternateContent>
                      <mc:Choice Requires="wp14">
                        <wp:positionV relativeFrom="page">
                          <wp14:pctPosVOffset>2300</wp14:pctPosVOffset>
                        </wp:positionV>
                      </mc:Choice>
                      <mc:Fallback>
                        <wp:positionV relativeFrom="page">
                          <wp:posOffset>231140</wp:posOffset>
                        </wp:positionV>
                      </mc:Fallback>
                    </mc:AlternateContent>
                    <wp:extent cx="7315200" cy="1215391"/>
                    <wp:effectExtent l="0" t="0" r="1270" b="1905"/>
                    <wp:wrapNone/>
                    <wp:docPr id="149" name="149. taldea"/>
                    <wp:cNvGraphicFramePr/>
                    <a:graphic xmlns:a="http://schemas.openxmlformats.org/drawingml/2006/main">
                      <a:graphicData uri="http://schemas.microsoft.com/office/word/2010/wordprocessingGroup">
                        <wpg:wgp>
                          <wpg:cNvGrpSpPr/>
                          <wpg:grpSpPr>
                            <a:xfrm>
                              <a:off x="0" y="0"/>
                              <a:ext cx="7315200" cy="1215391"/>
                              <a:chOff x="0" y="-1"/>
                              <a:chExt cx="7315200" cy="1216153"/>
                            </a:xfrm>
                          </wpg:grpSpPr>
                          <wps:wsp>
                            <wps:cNvPr id="150" name="51. laukizuzena"/>
                            <wps:cNvSpPr/>
                            <wps:spPr>
                              <a:xfrm>
                                <a:off x="0" y="-1"/>
                                <a:ext cx="7315200" cy="1130373"/>
                              </a:xfrm>
                              <a:custGeom>
                                <a:avLst/>
                                <a:gdLst>
                                  <a:gd name="connsiteX0" fmla="*/ 0 w 7312660"/>
                                  <a:gd name="connsiteY0" fmla="*/ 0 h 1215390"/>
                                  <a:gd name="connsiteX1" fmla="*/ 7312660 w 7312660"/>
                                  <a:gd name="connsiteY1" fmla="*/ 0 h 1215390"/>
                                  <a:gd name="connsiteX2" fmla="*/ 7312660 w 7312660"/>
                                  <a:gd name="connsiteY2" fmla="*/ 1215390 h 1215390"/>
                                  <a:gd name="connsiteX3" fmla="*/ 0 w 7312660"/>
                                  <a:gd name="connsiteY3" fmla="*/ 1215390 h 1215390"/>
                                  <a:gd name="connsiteX4" fmla="*/ 0 w 7312660"/>
                                  <a:gd name="connsiteY4" fmla="*/ 0 h 1215390"/>
                                  <a:gd name="connsiteX0" fmla="*/ 0 w 7312660"/>
                                  <a:gd name="connsiteY0" fmla="*/ 0 h 1215390"/>
                                  <a:gd name="connsiteX1" fmla="*/ 7312660 w 7312660"/>
                                  <a:gd name="connsiteY1" fmla="*/ 0 h 1215390"/>
                                  <a:gd name="connsiteX2" fmla="*/ 7312660 w 7312660"/>
                                  <a:gd name="connsiteY2" fmla="*/ 1215390 h 1215390"/>
                                  <a:gd name="connsiteX3" fmla="*/ 3667125 w 7312660"/>
                                  <a:gd name="connsiteY3" fmla="*/ 120967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215390 h 1215390"/>
                                  <a:gd name="connsiteX3" fmla="*/ 3619500 w 7312660"/>
                                  <a:gd name="connsiteY3" fmla="*/ 733425 h 1215390"/>
                                  <a:gd name="connsiteX4" fmla="*/ 0 w 7312660"/>
                                  <a:gd name="connsiteY4" fmla="*/ 1215390 h 1215390"/>
                                  <a:gd name="connsiteX5" fmla="*/ 0 w 7312660"/>
                                  <a:gd name="connsiteY5" fmla="*/ 0 h 1215390"/>
                                  <a:gd name="connsiteX0" fmla="*/ 0 w 7312660"/>
                                  <a:gd name="connsiteY0" fmla="*/ 0 h 1215390"/>
                                  <a:gd name="connsiteX1" fmla="*/ 7312660 w 7312660"/>
                                  <a:gd name="connsiteY1" fmla="*/ 0 h 1215390"/>
                                  <a:gd name="connsiteX2" fmla="*/ 7312660 w 7312660"/>
                                  <a:gd name="connsiteY2" fmla="*/ 1129665 h 1215390"/>
                                  <a:gd name="connsiteX3" fmla="*/ 3619500 w 7312660"/>
                                  <a:gd name="connsiteY3" fmla="*/ 733425 h 1215390"/>
                                  <a:gd name="connsiteX4" fmla="*/ 0 w 7312660"/>
                                  <a:gd name="connsiteY4" fmla="*/ 1215390 h 1215390"/>
                                  <a:gd name="connsiteX5" fmla="*/ 0 w 7312660"/>
                                  <a:gd name="connsiteY5" fmla="*/ 0 h 1215390"/>
                                  <a:gd name="connsiteX0" fmla="*/ 9525 w 7322185"/>
                                  <a:gd name="connsiteY0" fmla="*/ 0 h 1129665"/>
                                  <a:gd name="connsiteX1" fmla="*/ 7322185 w 7322185"/>
                                  <a:gd name="connsiteY1" fmla="*/ 0 h 1129665"/>
                                  <a:gd name="connsiteX2" fmla="*/ 7322185 w 7322185"/>
                                  <a:gd name="connsiteY2" fmla="*/ 1129665 h 1129665"/>
                                  <a:gd name="connsiteX3" fmla="*/ 3629025 w 7322185"/>
                                  <a:gd name="connsiteY3" fmla="*/ 733425 h 1129665"/>
                                  <a:gd name="connsiteX4" fmla="*/ 0 w 7322185"/>
                                  <a:gd name="connsiteY4" fmla="*/ 1091565 h 1129665"/>
                                  <a:gd name="connsiteX5" fmla="*/ 9525 w 7322185"/>
                                  <a:gd name="connsiteY5" fmla="*/ 0 h 1129665"/>
                                  <a:gd name="connsiteX0" fmla="*/ 0 w 7312660"/>
                                  <a:gd name="connsiteY0" fmla="*/ 0 h 1129665"/>
                                  <a:gd name="connsiteX1" fmla="*/ 7312660 w 7312660"/>
                                  <a:gd name="connsiteY1" fmla="*/ 0 h 1129665"/>
                                  <a:gd name="connsiteX2" fmla="*/ 7312660 w 7312660"/>
                                  <a:gd name="connsiteY2" fmla="*/ 1129665 h 1129665"/>
                                  <a:gd name="connsiteX3" fmla="*/ 3619500 w 7312660"/>
                                  <a:gd name="connsiteY3" fmla="*/ 733425 h 1129665"/>
                                  <a:gd name="connsiteX4" fmla="*/ 0 w 7312660"/>
                                  <a:gd name="connsiteY4" fmla="*/ 1091565 h 1129665"/>
                                  <a:gd name="connsiteX5" fmla="*/ 0 w 7312660"/>
                                  <a:gd name="connsiteY5" fmla="*/ 0 h 112966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7312660" h="1129665">
                                    <a:moveTo>
                                      <a:pt x="0" y="0"/>
                                    </a:moveTo>
                                    <a:lnTo>
                                      <a:pt x="7312660" y="0"/>
                                    </a:lnTo>
                                    <a:lnTo>
                                      <a:pt x="7312660" y="1129665"/>
                                    </a:lnTo>
                                    <a:lnTo>
                                      <a:pt x="3619500" y="733425"/>
                                    </a:lnTo>
                                    <a:lnTo>
                                      <a:pt x="0" y="1091565"/>
                                    </a:lnTo>
                                    <a:lnTo>
                                      <a:pt x="0" y="0"/>
                                    </a:lnTo>
                                    <a:close/>
                                  </a:path>
                                </a:pathLst>
                              </a:cu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51" name="151. laukizuzena"/>
                            <wps:cNvSpPr/>
                            <wps:spPr>
                              <a:xfrm>
                                <a:off x="0" y="0"/>
                                <a:ext cx="7315200" cy="1216152"/>
                              </a:xfrm>
                              <a:prstGeom prst="rect">
                                <a:avLst/>
                              </a:prstGeom>
                              <a:blipFill>
                                <a:blip r:embed="rId13"/>
                                <a:stretch>
                                  <a:fillRect r="-7574"/>
                                </a:stretch>
                              </a:blip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H relativeFrom="page">
                      <wp14:pctWidth>94100</wp14:pctWidth>
                    </wp14:sizeRelH>
                    <wp14:sizeRelV relativeFrom="page">
                      <wp14:pctHeight>12100</wp14:pctHeight>
                    </wp14:sizeRelV>
                  </wp:anchor>
                </w:drawing>
              </mc:Choice>
              <mc:Fallback>
                <w:pict wp14:anchorId="4884ED2C">
                  <v:group id="149. taldea" style="position:absolute;margin-left:0;margin-top:0;width:8in;height:95.7pt;z-index:251662336;mso-width-percent:941;mso-height-percent:121;mso-top-percent:23;mso-position-horizontal:center;mso-position-horizontal-relative:page;mso-position-vertical-relative:page;mso-width-percent:941;mso-height-percent:121;mso-top-percent:23" coordsize="73152,12161" coordorigin="" o:spid="_x0000_s102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" w14:anchorId="3DF18A76">
                    <v:shape id="51. laukizuzena" style="position:absolute;width:73152;height:11303;visibility:visible;mso-wrap-style:square;v-text-anchor:middle" coordsize="7312660,1129665" o:spid="_x0000_s1027" fillcolor="#4f81bd [3204]" stroked="f" strokeweight="2pt" path="m,l7312660,r,1129665l3619500,733425,,1091565,,x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">
                      <v:path arrowok="t" o:connecttype="custom" o:connectlocs="0,0;7315200,0;7315200,1130373;3620757,733885;0,1092249;0,0" o:connectangles="0,0,0,0,0,0"/>
                    </v:shape>
                    <v:rect id="151. laukizuzena" style="position:absolute;width:73152;height:12161;visibility:visible;mso-wrap-style:square;v-text-anchor:middle" o:spid="_x0000_s1028" stroked="f" strokeweight="2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">
                      <v:fill type="frame" o:title="" recolor="t" rotate="t" r:id="rId14"/>
                    </v:rect>
                    <w10:wrap anchorx="page" anchory="page"/>
                  </v:group>
                </w:pict>
              </mc:Fallback>
            </mc:AlternateContent>
          </w:r>
          <w:r w:rsidRPr="005B7239">
            <w:rPr>
              <w:rFonts w:ascii="Arial" w:hAnsi="Arial" w:cs="Arial"/>
              <w:noProof/>
              <w:sz w:val="24"/>
              <w:szCs w:val="24"/>
              <w:lang w:val="English" w:eastAsia="eu-ES"/>
            </w:rPr>
            <mc:AlternateContent>
              <mc:Choice Requires="wps">
                <w:drawing>
                  <wp:anchor xmlns:wp14="http://schemas.microsoft.com/office/word/2010/wordprocessingDrawing" distT="0" distB="0" distL="114300" distR="114300" simplePos="0" relativeHeight="251660288" behindDoc="0" locked="0" layoutInCell="1" allowOverlap="1" wp14:editId="7777777" wp14:anchorId="1B6CB7F8">
                    <wp:simplePos x="0" y="0"/>
                    <wp:positionH relativeFrom="page">
                      <wp:align>center</wp:align>
                    </wp:positionH>
                    <mc:AlternateContent>
                      <mc:Choice Requires="wp14">
                        <wp:positionV relativeFrom="page">
                          <wp14:pctPosVOffset>81800</wp14:pctPosVOffset>
                        </wp:positionV>
                      </mc:Choice>
                      <mc:Fallback>
                        <wp:positionV relativeFrom="page">
                          <wp:posOffset>8227695</wp:posOffset>
                        </wp:positionV>
                      </mc:Fallback>
                    </mc:AlternateContent>
                    <wp:extent cx="7315200" cy="914400"/>
                    <wp:effectExtent l="0" t="0" r="0" b="8255"/>
                    <wp:wrapSquare wrapText="bothSides"/>
                    <wp:docPr id="152" name="152. testu-koadroa"/>
                    <wp:cNvGraphicFramePr/>
                    <a:graphic xmlns:a="http://schemas.openxmlformats.org/drawingml/2006/main">
                      <a:graphicData uri="http://schemas.microsoft.com/office/word/2010/wordprocessingShape">
                        <wps:wsp>
                          <wps:cNvSpPr txBox="1"/>
                          <wps:spPr>
                            <a:xfrm>
                              <a:off x="0" y="0"/>
                              <a:ext cx="7315200" cy="91440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sdt>
                                <w:sdtPr>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xmlns:wp14="http://schemas.microsoft.com/office/word/2010/wordml" w:rsidRPr="005E4B8F" w:rsidR="006B5319" w:rsidRDefault="00635F13" wp14:paraId="47E218DA" wp14:textId="77777777">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xmlns:wp14="http://schemas.microsoft.com/office/word/2010/wordml" w:rsidRPr="005E4B8F" w:rsidR="006B5319" w:rsidRDefault="00816662" wp14:paraId="207CCF61" wp14:textId="77777777">
                                <w:pPr>
                                  <w:pStyle w:val="Tarterikez"/>
                                  <w:jc w:val="right"/>
                                  <w:rPr>
                                    <w:color w:val="595959" w:themeColor="text1" w:themeTint="A6"/>
                                    <w:sz w:val="18"/>
                                    <w:szCs w:val="18"/>
                                    <w:lang w:val="es-ES"/>
                                  </w:rPr>
                                </w:pPr>
                                <w:sdt>
                                  <w:sdtPr>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9200</wp14:pctHeight>
                    </wp14:sizeRelV>
                  </wp:anchor>
                </w:drawing>
              </mc:Choice>
              <mc:Fallback>
                <w:pict wp14:anchorId="2BAF4DBB">
                  <v:shapetype id="_x0000_t202" coordsize="21600,21600" o:spt="202" path="m,l,21600r21600,l21600,xe">
                    <v:stroke joinstyle="miter"/>
                    <v:path gradientshapeok="t" o:connecttype="rect"/>
                  </v:shapetype>
                  <v:shape id="152. testu-koadroa" style="position:absolute;margin-left:0;margin-top:0;width:8in;height:1in;z-index:251660288;visibility:visible;mso-wrap-style:square;mso-width-percent:941;mso-height-percent:92;mso-top-percent:818;mso-wrap-distance-left:9pt;mso-wrap-distance-top:0;mso-wrap-distance-right:9pt;mso-wrap-distance-bottom:0;mso-position-horizontal:center;mso-position-horizontal-relative:page;mso-position-vertical-relative:page;mso-width-percent:941;mso-height-percent:92;mso-top-percent:818;mso-width-relative:page;mso-height-relative:page;v-text-anchor:bottom" o:spid="_x0000_s1026"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">
                    <v:textbox inset="126pt,0,54pt,0">
                      <w:txbxContent>
                        <w:sdt>
                          <w:sdtPr>
                            <w:id w:val="803376036"/>
                            <w:rPr>
                              <w:color w:val="595959" w:themeColor="text1" w:themeTint="A6"/>
                              <w:sz w:val="28"/>
                              <w:szCs w:val="28"/>
                              <w:lang w:val="English"/>
                            </w:rPr>
                            <w:alias w:val="Egilea"/>
                            <w:tag w:val=""/>
                            <w:id w:val="789243997"/>
                            <w:dataBinding w:prefixMappings="xmlns:ns0='http://purl.org/dc/elements/1.1/' xmlns:ns1='http://schemas.openxmlformats.org/package/2006/metadata/core-properties' " w:xpath="/ns1:coreProperties[1]/ns0:creator[1]" w:storeItemID="{6C3C8BC8-F283-45AE-878A-BAB7291924A1}"/>
                            <w:text/>
                          </w:sdtPr>
                          <w:sdtEndPr/>
                          <w:sdtContent>
                            <w:p w:rsidRPr="005E4B8F" w:rsidR="006B5319" w:rsidRDefault="00635F13" wp14:paraId="0D480257" wp14:textId="77777777">
                              <w:pPr>
                                <w:pStyle w:val="Tarterikez"/>
                                <w:jc w:val="right"/>
                                <w:rPr>
                                  <w:color w:val="595959" w:themeColor="text1" w:themeTint="A6"/>
                                  <w:sz w:val="28"/>
                                  <w:szCs w:val="28"/>
                                  <w:lang w:val="es-ES"/>
                                </w:rPr>
                              </w:pPr>
                              <w:proofErr w:type="spellStart"/>
                              <w:r>
                                <w:rPr>
                                  <w:color w:val="595959" w:themeColor="text1" w:themeTint="A6"/>
                                  <w:sz w:val="28"/>
                                  <w:szCs w:val="28"/>
                                  <w:lang w:val="English"/>
                                </w:rPr>
                                <w:t>The adapted Tknika</w:t>
                              </w:r>
                              <w:proofErr w:type="spellEnd"/>
                              <w:proofErr w:type="spellStart"/>
                              <w:proofErr w:type="spellEnd"/>
                            </w:p>
                          </w:sdtContent>
                        </w:sdt>
                        <w:p w:rsidRPr="005E4B8F" w:rsidR="006B5319" w:rsidRDefault="006F132E" wp14:paraId="05C2A4D3" wp14:textId="77777777">
                          <w:pPr>
                            <w:pStyle w:val="Tarterikez"/>
                            <w:jc w:val="right"/>
                            <w:rPr>
                              <w:color w:val="595959" w:themeColor="text1" w:themeTint="A6"/>
                              <w:sz w:val="18"/>
                              <w:szCs w:val="18"/>
                              <w:lang w:val="es-ES"/>
                            </w:rPr>
                          </w:pPr>
                          <w:sdt>
                            <w:sdtPr>
                              <w:id w:val="1299752908"/>
                              <w:rPr>
                                <w:color w:val="595959" w:themeColor="text1" w:themeTint="A6"/>
                                <w:sz w:val="18"/>
                                <w:szCs w:val="18"/>
                                <w:lang w:val="English"/>
                              </w:rPr>
                              <w:alias w:val="Helbide elektronikoa"/>
                              <w:tag w:val="Helbide elektronikoa"/>
                              <w:id w:val="942260680"/>
                              <w:showingPlcHdr/>
                              <w:dataBinding w:prefixMappings="xmlns:ns0='http://schemas.microsoft.com/office/2006/coverPageProps' " w:xpath="/ns0:CoverPageProperties[1]/ns0:CompanyEmail[1]" w:storeItemID="{55AF091B-3C7A-41E3-B477-F2FDAA23CFDA}"/>
                              <w:text/>
                            </w:sdtPr>
                            <w:sdtEndPr/>
                            <w:sdtContent>
                              <w:r w:rsidR="006B5319">
                                <w:rPr>
                                  <w:color w:val="595959" w:themeColor="text1" w:themeTint="A6"/>
                                  <w:sz w:val="18"/>
                                  <w:szCs w:val="18"/>
                                  <w:lang w:val="English"/>
                                </w:rPr>
                                <w:t xml:space="preserve">     </w:t>
                              </w:r>
                            </w:sdtContent>
                          </w:sdt>
                        </w:p>
                      </w:txbxContent>
                    </v:textbox>
                    <w10:wrap type="square" anchorx="page" anchory="page"/>
                  </v:shape>
                </w:pict>
              </mc:Fallback>
            </mc:AlternateContent>
          </w:r>
        </w:p>
        <w:p xmlns:wp14="http://schemas.microsoft.com/office/word/2010/wordml" w:rsidRPr="005B7239" w:rsidR="005E4B8F" w:rsidRDefault="00E11453" wp14:paraId="77062380" wp14:textId="77777777">
          <w:pPr>
            <w:rPr>
              <w:rFonts w:ascii="Arial" w:hAnsi="Arial" w:eastAsia="Times New Roman" w:cs="Arial"/>
              <w:sz w:val="24"/>
              <w:szCs w:val="24"/>
              <w:lang w:val="eu-ES" w:eastAsia="eu-ES"/>
            </w:rPr>
          </w:pPr>
          <w:r w:rsidRPr="005B7239">
            <w:rPr>
              <w:rFonts w:ascii="Arial" w:hAnsi="Arial" w:cs="Arial"/>
              <w:noProof/>
              <w:sz w:val="24"/>
              <w:szCs w:val="24"/>
              <w:lang w:val="English" w:eastAsia="eu-ES"/>
            </w:rPr>
            <mc:AlternateContent xmlns:mc="http://schemas.openxmlformats.org/markup-compatibility/2006">
              <mc:Choice Requires="wps">
                <w:drawing xmlns:w="http://schemas.openxmlformats.org/wordprocessingml/2006/main">
                  <wp:anchor xmlns:wp14="http://schemas.microsoft.com/office/word/2010/wordprocessingDrawing" xmlns:wp="http://schemas.openxmlformats.org/drawingml/2006/wordprocessingDrawing" distT="0" distB="0" distL="114300" distR="114300" simplePos="0" relativeHeight="251659264" behindDoc="0" locked="0" layoutInCell="1" allowOverlap="1" wp14:editId="7777777" wp14:anchorId="1859490C">
                    <wp:simplePos x="0" y="0"/>
                    <wp:positionH relativeFrom="page">
                      <wp:align>center</wp:align>
                    </wp:positionH>
                    <wp:positionV relativeFrom="margin">
                      <wp:posOffset>2472055</wp:posOffset>
                    </wp:positionV>
                    <wp:extent cx="7315200" cy="3638550"/>
                    <wp:effectExtent l="0" t="0" r="0" b="6350"/>
                    <wp:wrapSquare wrapText="bothSides"/>
                    <wp:docPr id="154" name="154. testu-koadroa"/>
                    <wp:cNvGraphicFramePr/>
                    <a:graphic xmlns:a="http://schemas.openxmlformats.org/drawingml/2006/main">
                      <a:graphicData uri="http://schemas.microsoft.com/office/word/2010/wordprocessingShape">
                        <wps:wsp xmlns:wps="http://schemas.microsoft.com/office/word/2010/wordprocessingShape">
                          <wps:cNvSpPr txBox="1"/>
                          <wps:spPr>
                            <a:xfrm>
                              <a:off x="0" y="0"/>
                              <a:ext cx="7315200" cy="36385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xmlns:wp14="http://schemas.microsoft.com/office/word/2010/wordml" xmlns:w14="http://schemas.microsoft.com/office/word/2010/wordml" w:rsidRPr="005E4B8F" w:rsidR="006B5319" w:rsidRDefault="00816662" w14:paraId="18FB4B73" w14:textId="77777777">
                                <w:pPr>
                                  <w:jc w:val="right"/>
                                  <w:rPr>
                                    <w:color w:val="4F81BD" w:themeColor="accent1"/>
                                    <w:sz w:val="36"/>
                                    <w:szCs w:val="36"/>
                                    <w:lang w:val="es-ES"/>
                                  </w:rPr>
                                </w:pPr>
                                <w:sdt>
                                  <w:sdtPr>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xmlns:wp14="http://schemas.microsoft.com/office/word/2010/wordml" xmlns:w14="http://schemas.microsoft.com/office/word/2010/wordml" w:rsidR="00E11453" w:rsidP="00E11453" w:rsidRDefault="00E11453" w14:paraId="672A6659" w14:textId="77777777">
                                <w:pPr>
                                  <w:pStyle w:val="1izenburua"/>
                                  <w:rPr>
                                    <w:rFonts w:ascii="Arial" w:hAnsi="Arial" w:cs="Arial"/>
                                    <w:sz w:val="44"/>
                                    <w:szCs w:val="44"/>
                                    <w:lang w:val="eu-ES"/>
                                  </w:rPr>
                                </w:pPr>
                              </w:p>
                              <w:p xmlns:wp14="http://schemas.microsoft.com/office/word/2010/wordml" xmlns:w14="http://schemas.microsoft.com/office/word/2010/wordml" w:rsidR="00B6247A" w:rsidP="00E11453" w:rsidRDefault="00B6247A" w14:paraId="776171CB" w14:textId="77777777">
                                <w:pPr>
                                  <w:pStyle w:val="1izenburua"/>
                                  <w:rPr>
                                    <w:rFonts w:ascii="Arial" w:hAnsi="Arial" w:cs="Arial"/>
                                    <w:sz w:val="44"/>
                                    <w:szCs w:val="44"/>
                                    <w:lang w:val="eu-ES"/>
                                  </w:rPr>
                                </w:pPr>
                                <w:r>
                                  <w:rPr>
                                    <w:rFonts w:ascii="Arial" w:hAnsi="Arial" w:cs="Arial"/>
                                    <w:sz w:val="44"/>
                                    <w:szCs w:val="44"/>
                                    <w:lang w:val="English"/>
                                  </w:rPr>
                                  <w:t>ACTIVITY 1</w:t>
                                </w:r>
                              </w:p>
                              <w:p xmlns:wp14="http://schemas.microsoft.com/office/word/2010/wordml" xmlns:w14="http://schemas.microsoft.com/office/word/2010/wordml" w:rsidRPr="00E11453" w:rsidR="00E11453" w:rsidP="00E11453" w:rsidRDefault="00E11453" w14:paraId="11F8C77E" w14:textId="77777777">
                                <w:pPr>
                                  <w:pStyle w:val="1izenburua"/>
                                  <w:rPr>
                                    <w:lang w:val="eu-ES"/>
                                  </w:rPr>
                                </w:pPr>
                                <w:r w:rsidRPr="00E11453">
                                  <w:rPr>
                                    <w:rFonts w:ascii="Arial" w:hAnsi="Arial" w:cs="Arial"/>
                                    <w:sz w:val="44"/>
                                    <w:szCs w:val="44"/>
                                    <w:lang w:val="English"/>
                                  </w:rPr>
                                  <w:t>STEPS TO GET A PROPER IMAGE USING THE COGNEX 5100 CAMERA</w:t>
                                </w:r>
                              </w:p>
                              <w:p xmlns:wp14="http://schemas.microsoft.com/office/word/2010/wordml" xmlns:w14="http://schemas.microsoft.com/office/word/2010/wordml" w:rsidRPr="00DE439B" w:rsidR="006B5319" w:rsidP="00DE439B" w:rsidRDefault="006B5319" w14:paraId="0A37501D" w14:textId="77777777">
                                <w:pPr>
                                  <w:pStyle w:val="1izenburua"/>
                                  <w:spacing w:line="360" w:lineRule="auto"/>
                                  <w:ind w:left="360"/>
                                  <w:rPr>
                                    <w:rFonts w:ascii="Arial" w:hAnsi="Arial" w:cs="Arial"/>
                                    <w:sz w:val="44"/>
                                    <w:szCs w:val="44"/>
                                    <w:lang w:val="eu-ES"/>
                                  </w:rPr>
                                </w:pPr>
                              </w:p>
                              <w:p xmlns:wp14="http://schemas.microsoft.com/office/word/2010/wordml" xmlns:w14="http://schemas.microsoft.com/office/word/2010/wordml" w:rsidRPr="00DE439B" w:rsidR="006B5319" w:rsidRDefault="006B5319" w14:paraId="5DAB6C7B" w14:textId="77777777">
                                <w:pPr>
                                  <w:jc w:val="right"/>
                                  <w:rPr>
                                    <w:smallCaps/>
                                    <w:color w:val="404040" w:themeColor="text1" w:themeTint="BF"/>
                                    <w:sz w:val="36"/>
                                    <w:szCs w:val="36"/>
                                    <w:lang w:val="eu-ES"/>
                                  </w:rPr>
                                </w:pPr>
                              </w:p>
                            </w:txbxContent>
                          </wps:txbx>
                          <wps:bodyPr rot="0" spcFirstLastPara="0" vertOverflow="overflow" horzOverflow="overflow" vert="horz" wrap="square" lIns="1600200" tIns="0" rIns="685800" bIns="0" numCol="1" spcCol="0" rtlCol="0" fromWordArt="0" anchor="b" anchorCtr="0" forceAA="0" compatLnSpc="1">
                            <a:prstTxWarp prst="textNoShape">
                              <a:avLst/>
                            </a:prstTxWarp>
                            <a:noAutofit/>
                          </wps:bodyPr>
                        </wps:wsp>
                      </a:graphicData>
                    </a:graphic>
                    <wp14:sizeRelH relativeFrom="page">
                      <wp14:pctWidth>94100</wp14:pctWidth>
                    </wp14:sizeRelH>
                    <wp14:sizeRelV relativeFrom="page">
                      <wp14:pctHeight>36300</wp14:pctHeight>
                    </wp14:sizeRelV>
                  </wp:anchor>
                </w:drawing>
              </mc:Choice>
              <mc:Fallback>
                <w:pict xmlns:w14="http://schemas.microsoft.com/office/word/2010/wordml" xmlns:w="http://schemas.openxmlformats.org/wordprocessingml/2006/main" w14:anchorId="0144094B">
                  <v:shapetype xmlns:o="urn:schemas-microsoft-com:office:office" xmlns:v="urn:schemas-microsoft-com:vml" id="_x0000_t202" coordsize="21600,21600" o:spt="202" path="m,l,21600r21600,l21600,xe">
                    <v:stroke joinstyle="miter"/>
                    <v:path gradientshapeok="t" o:connecttype="rect"/>
                  </v:shapetype>
                  <v:shape xmlns:o="urn:schemas-microsoft-com:office:office" xmlns:v="urn:schemas-microsoft-com:vml" id="154. testu-koadroa" style="position:absolute;margin-left:0;margin-top:194.65pt;width:8in;height:286.5pt;z-index:251659264;visibility:visible;mso-wrap-style:square;mso-width-percent:941;mso-height-percent:363;mso-wrap-distance-left:9pt;mso-wrap-distance-top:0;mso-wrap-distance-right:9pt;mso-wrap-distance-bottom:0;mso-position-horizontal:center;mso-position-horizontal-relative:page;mso-position-vertical:absolute;mso-position-vertical-relative:margin;mso-width-percent:941;mso-height-percent:363;mso-width-relative:page;mso-height-relative:page;v-text-anchor:bottom" o:spid="_x0000_s1027" filled="f" stroked="f" strokeweight=".5pt"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">
                    <v:textbox inset="126pt,0,54pt,0">
                      <w:txbxContent>
                        <w:p xmlns:wp14="http://schemas.microsoft.com/office/word/2010/wordml" w:rsidRPr="005E4B8F" w:rsidR="006B5319" w:rsidRDefault="00816662" wp14:paraId="2FB60F38" wp14:textId="77777777">
                          <w:pPr>
                            <w:jc w:val="right"/>
                            <w:rPr>
                              <w:color w:val="4F81BD" w:themeColor="accent1"/>
                              <w:sz w:val="36"/>
                              <w:szCs w:val="36"/>
                              <w:lang w:val="es-ES"/>
                            </w:rPr>
                          </w:pPr>
                          <w:sdt>
                            <w:sdtPr>
                              <w:id w:val="1616811695"/>
                              <w:rPr>
                                <w:rFonts w:ascii="Arial" w:hAnsi="Arial" w:cs="Arial" w:eastAsiaTheme="majorEastAsia"/>
                                <w:b/>
                                <w:bCs/>
                                <w:color w:val="365F91" w:themeColor="accent1" w:themeShade="BF"/>
                                <w:sz w:val="36"/>
                                <w:szCs w:val="36"/>
                                <w:lang w:val="English"/>
                              </w:rPr>
                              <w:alias w:val="Titulua"/>
                              <w:tag w:val=""/>
                              <w:id w:val="630141079"/>
                              <w:showingPlcHdr/>
                              <w:dataBinding w:prefixMappings="xmlns:ns0='http://purl.org/dc/elements/1.1/' xmlns:ns1='http://schemas.openxmlformats.org/package/2006/metadata/core-properties' " w:xpath="/ns1:coreProperties[1]/ns0:title[1]" w:storeItemID="{6C3C8BC8-F283-45AE-878A-BAB7291924A1}"/>
                              <w:text w:multiLine="1"/>
                            </w:sdtPr>
                            <w:sdtEndPr/>
                            <w:sdtContent>
                              <w:r w:rsidR="006B5319">
                                <w:rPr>
                                  <w:rFonts w:ascii="Arial" w:hAnsi="Arial" w:cs="Arial" w:eastAsiaTheme="majorEastAsia"/>
                                  <w:b/>
                                  <w:bCs/>
                                  <w:color w:val="365F91" w:themeColor="accent1" w:themeShade="BF"/>
                                  <w:sz w:val="36"/>
                                  <w:szCs w:val="36"/>
                                  <w:lang w:val="English"/>
                                </w:rPr>
                                <w:t xml:space="preserve">     </w:t>
                              </w:r>
                            </w:sdtContent>
                          </w:sdt>
                        </w:p>
                        <w:p xmlns:wp14="http://schemas.microsoft.com/office/word/2010/wordml" w:rsidR="00E11453" w:rsidP="00E11453" w:rsidRDefault="00E11453" wp14:paraId="02EB378F" wp14:textId="77777777">
                          <w:pPr>
                            <w:pStyle w:val="1izenburua"/>
                            <w:rPr>
                              <w:rFonts w:ascii="Arial" w:hAnsi="Arial" w:cs="Arial"/>
                              <w:sz w:val="44"/>
                              <w:szCs w:val="44"/>
                              <w:lang w:val="eu-ES"/>
                            </w:rPr>
                          </w:pPr>
                        </w:p>
                        <w:p xmlns:wp14="http://schemas.microsoft.com/office/word/2010/wordml" w:rsidR="00B6247A" w:rsidP="00E11453" w:rsidRDefault="00B6247A" wp14:paraId="58688CF4" wp14:textId="77777777">
                          <w:pPr>
                            <w:pStyle w:val="1izenburua"/>
                            <w:rPr>
                              <w:rFonts w:ascii="Arial" w:hAnsi="Arial" w:cs="Arial"/>
                              <w:sz w:val="44"/>
                              <w:szCs w:val="44"/>
                              <w:lang w:val="eu-ES"/>
                            </w:rPr>
                          </w:pPr>
                          <w:r>
                            <w:rPr>
                              <w:rFonts w:ascii="Arial" w:hAnsi="Arial" w:cs="Arial"/>
                              <w:sz w:val="44"/>
                              <w:szCs w:val="44"/>
                              <w:lang w:val="English"/>
                            </w:rPr>
                            <w:t>ACTIVITY 1</w:t>
                          </w:r>
                        </w:p>
                        <w:p xmlns:wp14="http://schemas.microsoft.com/office/word/2010/wordml" w:rsidRPr="00E11453" w:rsidR="00E11453" w:rsidP="00E11453" w:rsidRDefault="00E11453" wp14:paraId="13C5F973" wp14:textId="77777777">
                          <w:pPr>
                            <w:pStyle w:val="1izenburua"/>
                            <w:rPr>
                              <w:lang w:val="eu-ES"/>
                            </w:rPr>
                          </w:pPr>
                          <w:r w:rsidRPr="00E11453">
                            <w:rPr>
                              <w:rFonts w:ascii="Arial" w:hAnsi="Arial" w:cs="Arial"/>
                              <w:sz w:val="44"/>
                              <w:szCs w:val="44"/>
                              <w:lang w:val="English"/>
                            </w:rPr>
                            <w:t>STEPS TO GET A PROPER IMAGE USING THE COGNEX 5100 CAMERA</w:t>
                          </w:r>
                        </w:p>
                        <w:p xmlns:wp14="http://schemas.microsoft.com/office/word/2010/wordml" w:rsidRPr="00DE439B" w:rsidR="006B5319" w:rsidP="00DE439B" w:rsidRDefault="006B5319" wp14:paraId="6A05A809" wp14:textId="77777777">
                          <w:pPr>
                            <w:pStyle w:val="1izenburua"/>
                            <w:spacing w:line="360" w:lineRule="auto"/>
                            <w:ind w:left="360"/>
                            <w:rPr>
                              <w:rFonts w:ascii="Arial" w:hAnsi="Arial" w:cs="Arial"/>
                              <w:sz w:val="44"/>
                              <w:szCs w:val="44"/>
                              <w:lang w:val="eu-ES"/>
                            </w:rPr>
                          </w:pPr>
                        </w:p>
                        <w:p xmlns:wp14="http://schemas.microsoft.com/office/word/2010/wordml" w:rsidRPr="00DE439B" w:rsidR="006B5319" w:rsidRDefault="006B5319" wp14:paraId="5A39BBE3" wp14:textId="77777777">
                          <w:pPr>
                            <w:jc w:val="right"/>
                            <w:rPr>
                              <w:smallCaps/>
                              <w:color w:val="404040" w:themeColor="text1" w:themeTint="BF"/>
                              <w:sz w:val="36"/>
                              <w:szCs w:val="36"/>
                              <w:lang w:val="eu-ES"/>
                            </w:rPr>
                          </w:pPr>
                        </w:p>
                      </w:txbxContent>
                    </v:textbox>
                    <w10:wrap xmlns:w10="urn:schemas-microsoft-com:office:word" type="square" anchorx="page" anchory="margin"/>
                  </v:shape>
                </w:pict>
              </mc:Fallback>
            </mc:AlternateContent>
          </w:r>
          <w:r w:rsidRPr="005B7239" w:rsidR="005E4B8F">
            <w:rPr>
              <w:rFonts w:ascii="Arial" w:hAnsi="Arial" w:cs="Arial"/>
              <w:noProof/>
              <w:sz w:val="24"/>
              <w:szCs w:val="24"/>
              <w:lang w:val="English" w:eastAsia="eu-ES"/>
            </w:rPr>
            <w:drawing>
              <wp:anchor xmlns:wp14="http://schemas.microsoft.com/office/word/2010/wordprocessingDrawing" distT="114300" distB="114300" distL="114300" distR="114300" simplePos="0" relativeHeight="251664384" behindDoc="0" locked="0" layoutInCell="1" hidden="0" allowOverlap="1" wp14:editId="365826D1" wp14:anchorId="01FF331A">
                <wp:simplePos x="0" y="0"/>
                <wp:positionH relativeFrom="column">
                  <wp:posOffset>1303020</wp:posOffset>
                </wp:positionH>
                <wp:positionV relativeFrom="paragraph">
                  <wp:posOffset>1025525</wp:posOffset>
                </wp:positionV>
                <wp:extent cx="3246120" cy="1478280"/>
                <wp:effectExtent l="0" t="0" r="0" b="7620"/>
                <wp:wrapNone/>
                <wp:docPr id="1"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5"/>
                        <a:srcRect/>
                        <a:stretch>
                          <a:fillRect/>
                        </a:stretch>
                      </pic:blipFill>
                      <pic:spPr>
                        <a:xfrm>
                          <a:off x="0" y="0"/>
                          <a:ext cx="3246120" cy="1478280"/>
                        </a:xfrm>
                        <a:prstGeom prst="rect">
                          <a:avLst/>
                        </a:prstGeom>
                        <a:ln/>
                      </pic:spPr>
                    </pic:pic>
                  </a:graphicData>
                </a:graphic>
                <wp14:sizeRelH relativeFrom="margin">
                  <wp14:pctWidth>0</wp14:pctWidth>
                </wp14:sizeRelH>
                <wp14:sizeRelV relativeFrom="margin">
                  <wp14:pctHeight>0</wp14:pctHeight>
                </wp14:sizeRelV>
              </wp:anchor>
            </w:drawing>
          </w:r>
          <w:r w:rsidRPr="005B7239" w:rsidR="005E4B8F">
            <w:rPr>
              <w:rFonts w:ascii="Arial" w:hAnsi="Arial" w:eastAsia="Times New Roman" w:cs="Arial"/>
              <w:b w:val="1"/>
              <w:bCs w:val="1"/>
              <w:sz w:val="24"/>
              <w:szCs w:val="24"/>
              <w:lang w:val="English" w:eastAsia="eu-ES"/>
            </w:rPr>
            <w:br w:type="page"/>
          </w:r>
        </w:p>
      </w:sdtContent>
    </w:sdt>
    <w:bookmarkStart w:name="_GoBack" w:displacedByCustomXml="next" w:id="0"/>
    <w:bookmarkEnd w:displacedByCustomXml="next" w:id="0"/>
    <w:p xmlns:wp14="http://schemas.microsoft.com/office/word/2010/wordml" w:rsidRPr="005B7239" w:rsidR="00E11453" w:rsidP="00E11453" w:rsidRDefault="00E11453" wp14:paraId="195ABE09"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 xml:space="preserve">The goal of this activity is to achieve high-quality images that allow for the correct configuration and use of a Cognex 5100 industrial camera in machine vision applications.</w:t>
      </w:r>
      <w:proofErr w:type="spellStart"/>
      <w:proofErr w:type="spellEnd"/>
    </w:p>
    <w:p xmlns:wp14="http://schemas.microsoft.com/office/word/2010/wordml" w:rsidRPr="005B7239" w:rsidR="00E11453" w:rsidP="00E11453" w:rsidRDefault="00E11453" wp14:paraId="553F0B3C" wp14:textId="77777777">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Introduction</w:t>
      </w:r>
    </w:p>
    <w:p xmlns:wp14="http://schemas.microsoft.com/office/word/2010/wordml" w:rsidRPr="005B7239" w:rsidR="00E11453" w:rsidP="00E11453" w:rsidRDefault="00E11453" wp14:paraId="41C8F396" wp14:textId="77777777">
      <w:pPr>
        <w:rPr>
          <w:lang w:val="eu-ES"/>
        </w:rPr>
      </w:pPr>
    </w:p>
    <w:p xmlns:wp14="http://schemas.microsoft.com/office/word/2010/wordml" w:rsidRPr="005B7239" w:rsidR="00E11453" w:rsidP="00E11453" w:rsidRDefault="00E11453" wp14:paraId="2C3DAEE8"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 xml:space="preserve">In machine vision systems, obtaining high-quality images is a must for further processing. The Cognex 5100 industrial camera is a benchmark in this field, but its proper use depends on the exact configuration of several technical factors.</w:t>
      </w:r>
      <w:proofErr w:type="spellStart"/>
      <w:proofErr w:type="spellEnd"/>
    </w:p>
    <w:p xmlns:wp14="http://schemas.microsoft.com/office/word/2010/wordml" w:rsidRPr="005B7239" w:rsidR="000C6794" w:rsidP="000C6794" w:rsidRDefault="000C6794" wp14:paraId="2A4028D8" wp14:textId="77777777">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Objective</w:t>
      </w:r>
    </w:p>
    <w:p xmlns:wp14="http://schemas.microsoft.com/office/word/2010/wordml" w:rsidRPr="005B7239" w:rsidR="00E11453" w:rsidP="00E11453" w:rsidRDefault="00E11453" wp14:paraId="72A3D3EC" wp14:textId="77777777">
      <w:pPr>
        <w:rPr>
          <w:lang w:val="eu-ES"/>
        </w:rPr>
      </w:pPr>
    </w:p>
    <w:p xmlns:wp14="http://schemas.microsoft.com/office/word/2010/wordml" w:rsidRPr="005B7239" w:rsidR="000C6794" w:rsidP="000C6794" w:rsidRDefault="000C6794" wp14:paraId="6DD35A3D"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This activity is expected to develop the following competencies:</w:t>
      </w:r>
    </w:p>
    <w:p xmlns:wp14="http://schemas.microsoft.com/office/word/2010/wordml" w:rsidRPr="005B7239" w:rsidR="000C6794" w:rsidP="000C6794" w:rsidRDefault="000C6794" wp14:paraId="77D3A940"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Know the physical connection and technical configuration of an industrial camera</w:t>
      </w:r>
    </w:p>
    <w:p xmlns:wp14="http://schemas.microsoft.com/office/word/2010/wordml" w:rsidRPr="005B7239" w:rsidR="000C6794" w:rsidP="000C6794" w:rsidRDefault="000C6794" wp14:paraId="53CB3ECD"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Mastery of basic use of In-Sight professional software</w:t>
      </w:r>
      <w:proofErr w:type="spellStart"/>
      <w:proofErr w:type="spellEnd"/>
    </w:p>
    <w:p xmlns:wp14="http://schemas.microsoft.com/office/word/2010/wordml" w:rsidRPr="005B7239" w:rsidR="000C6794" w:rsidP="000C6794" w:rsidRDefault="000C6794" wp14:paraId="4FCE91DE"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Identification of critical parameters to optimize image quality</w:t>
      </w:r>
    </w:p>
    <w:p xmlns:wp14="http://schemas.microsoft.com/office/word/2010/wordml" w:rsidRPr="005B7239" w:rsidR="000C6794" w:rsidP="000C6794" w:rsidRDefault="000C6794" wp14:paraId="4D58DEF0" wp14:textId="77777777">
      <w:pPr>
        <w:pStyle w:val="Zerrenda-paragrafoa"/>
        <w:numPr>
          <w:ilvl w:val="0"/>
          <w:numId w:val="13"/>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Striking a balance between clarity, focus, and exposure conditions</w:t>
      </w:r>
    </w:p>
    <w:p xmlns:wp14="http://schemas.microsoft.com/office/word/2010/wordml" w:rsidRPr="005B7239" w:rsidR="000C6794" w:rsidP="000C6794" w:rsidRDefault="000C6794" wp14:paraId="7D26521B" wp14:textId="77777777">
      <w:pPr>
        <w:pStyle w:val="1izenburua"/>
        <w:numPr>
          <w:ilvl w:val="0"/>
          <w:numId w:val="7"/>
        </w:numPr>
        <w:spacing w:line="360" w:lineRule="auto"/>
        <w:rPr>
          <w:rFonts w:ascii="Arial" w:hAnsi="Arial" w:cs="Arial"/>
          <w:bCs w:val="0"/>
          <w:szCs w:val="24"/>
          <w:lang w:val="eu-ES"/>
        </w:rPr>
      </w:pPr>
      <w:r w:rsidRPr="005B7239">
        <w:rPr>
          <w:rFonts w:ascii="Arial" w:hAnsi="Arial" w:cs="Arial"/>
          <w:bCs w:val="0"/>
          <w:szCs w:val="24"/>
          <w:lang w:val="English"/>
        </w:rPr>
        <w:t>METHODOLOGY</w:t>
      </w:r>
    </w:p>
    <w:p xmlns:wp14="http://schemas.microsoft.com/office/word/2010/wordml" w:rsidRPr="005B7239" w:rsidR="000C6794" w:rsidP="000C6794" w:rsidRDefault="000C6794" wp14:paraId="306B9B50" wp14:textId="77777777">
      <w:pPr>
        <w:pStyle w:val="1izenburua"/>
        <w:numPr>
          <w:ilvl w:val="1"/>
          <w:numId w:val="7"/>
        </w:numPr>
        <w:spacing w:line="360" w:lineRule="auto"/>
        <w:rPr>
          <w:lang w:val="eu-ES"/>
        </w:rPr>
      </w:pPr>
      <w:r w:rsidRPr="005B7239">
        <w:rPr>
          <w:rFonts w:ascii="Arial" w:hAnsi="Arial" w:cs="Arial"/>
          <w:bCs w:val="0"/>
          <w:szCs w:val="24"/>
          <w:lang w:val="English"/>
        </w:rPr>
        <w:t>Physical Connection of Equipment</w:t>
      </w:r>
    </w:p>
    <w:p xmlns:wp14="http://schemas.microsoft.com/office/word/2010/wordml" w:rsidRPr="005B7239" w:rsidR="00FD5CDF" w:rsidP="00FD5CDF" w:rsidRDefault="00FD3082" wp14:paraId="4BB64D2B" wp14:textId="77777777">
      <w:pPr>
        <w:pStyle w:val="Zerrenda-paragrafoa"/>
        <w:numPr>
          <w:ilvl w:val="0"/>
          <w:numId w:val="14"/>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b/>
          <w:sz w:val="24"/>
          <w:szCs w:val="24"/>
          <w:lang w:val="English" w:eastAsia="eu-ES"/>
        </w:rPr>
        <w:t xml:space="preserve">A proper connection of all system components shall be ensured. </w:t>
      </w:r>
      <w:r w:rsidRPr="005B7239" w:rsidR="00FD5CDF">
        <w:rPr>
          <w:rFonts w:ascii="Arial" w:hAnsi="Arial" w:eastAsia="Times New Roman" w:cs="Arial"/>
          <w:sz w:val="24"/>
          <w:szCs w:val="24"/>
          <w:lang w:val="English" w:eastAsia="eu-ES"/>
        </w:rPr>
        <w:t xml:space="preserve">The CIO-1400 power module will be used for the camera's 24V power, connecting via the black wire via the SENSOR shortcut. The configuration of the trigger system for shooting control will be carried out, in which a button will be inserted into the TRIGGER input, connecting to the Trigger (-) mass and to the 24V to Trigger (+). </w:t>
      </w:r>
      <w:proofErr w:type="spellStart"/>
      <w:proofErr w:type="spellEnd"/>
      <w:proofErr w:type="spellStart"/>
      <w:proofErr w:type="spellEnd"/>
      <w:proofErr w:type="spellStart"/>
      <w:proofErr w:type="spellEnd"/>
      <w:proofErr w:type="spellStart"/>
      <w:proofErr w:type="spellEnd"/>
      <w:r w:rsidRPr="005B7239" w:rsidR="00655D43">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66432" behindDoc="0" locked="0" layoutInCell="1" allowOverlap="1" wp14:editId="7777777" wp14:anchorId="040291D2">
            <wp:simplePos x="0" y="0"/>
            <wp:positionH relativeFrom="margin">
              <wp:align>center</wp:align>
            </wp:positionH>
            <wp:positionV relativeFrom="paragraph">
              <wp:posOffset>634365</wp:posOffset>
            </wp:positionV>
            <wp:extent cx="5299075" cy="2692400"/>
            <wp:effectExtent l="0" t="0" r="0" b="0"/>
            <wp:wrapTopAndBottom/>
            <wp:docPr id="3" name="Irud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99075" cy="269240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B7239" w:rsidR="000F32D8">
        <w:rPr>
          <w:rFonts w:ascii="Arial" w:hAnsi="Arial" w:eastAsia="Times New Roman" w:cs="Arial"/>
          <w:sz w:val="24"/>
          <w:szCs w:val="24"/>
          <w:lang w:val="English" w:eastAsia="eu-ES"/>
        </w:rPr>
        <w:t/>
      </w:r>
    </w:p>
    <w:p xmlns:wp14="http://schemas.microsoft.com/office/word/2010/wordml" w:rsidRPr="005B7239" w:rsidR="00FD3082" w:rsidP="00FD3082" w:rsidRDefault="00FD3082" wp14:paraId="0D0B940D" wp14:textId="77777777">
      <w:pPr>
        <w:pStyle w:val="Zerrenda-paragrafoa"/>
        <w:spacing w:before="100" w:beforeAutospacing="1" w:after="100" w:afterAutospacing="1" w:line="360" w:lineRule="auto"/>
        <w:rPr>
          <w:rFonts w:ascii="Arial" w:hAnsi="Arial" w:eastAsia="Times New Roman" w:cs="Arial"/>
          <w:sz w:val="24"/>
          <w:szCs w:val="24"/>
          <w:lang w:val="eu-ES" w:eastAsia="eu-ES"/>
        </w:rPr>
      </w:pPr>
    </w:p>
    <w:p xmlns:wp14="http://schemas.microsoft.com/office/word/2010/wordml" w:rsidRPr="005B7239" w:rsidR="00FD5CDF" w:rsidP="00FD5CDF" w:rsidRDefault="00FD5CDF" wp14:paraId="42E433EC" wp14:textId="77777777">
      <w:pPr>
        <w:pStyle w:val="Zerrenda-paragrafoa"/>
        <w:numPr>
          <w:ilvl w:val="0"/>
          <w:numId w:val="14"/>
        </w:num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b/>
          <w:sz w:val="24"/>
          <w:szCs w:val="24"/>
          <w:lang w:val="English" w:eastAsia="eu-ES"/>
        </w:rPr>
        <w:t xml:space="preserve">For network communication, the camera and computer will be connected via the Ethernet cable. </w:t>
      </w:r>
    </w:p>
    <w:p xmlns:wp14="http://schemas.microsoft.com/office/word/2010/wordml" w:rsidRPr="005B7239" w:rsidR="00E11453" w:rsidP="2BFB4889" w:rsidRDefault="00EA76C5" wp14:paraId="62302260" wp14:textId="77777777">
      <w:pPr>
        <w:pStyle w:val="Zerrenda-paragrafoa"/>
        <w:spacing w:before="100" w:beforeAutospacing="on" w:after="100" w:afterAutospacing="on" w:line="360" w:lineRule="auto"/>
        <w:rPr>
          <w:rFonts w:ascii="Arial" w:hAnsi="Arial" w:eastAsia="Times New Roman" w:cs="Arial"/>
          <w:sz w:val="24"/>
          <w:szCs w:val="24"/>
          <w:lang w:val="eu-ES" w:eastAsia="eu-ES"/>
        </w:rPr>
      </w:pPr>
      <w:r w:rsidRPr="2BFB4889" w:rsidR="00EA76C5">
        <w:rPr>
          <w:rFonts w:ascii="Arial" w:hAnsi="Arial" w:eastAsia="Times New Roman" w:cs="Arial"/>
          <w:sz w:val="24"/>
          <w:szCs w:val="24"/>
          <w:lang w:val="English" w:eastAsia="eu-ES"/>
        </w:rPr>
        <w:t>In order to communicate with the camera, you have to change the IP address of the computer. Computer IP address "my network sites", "view network connections", "local area connection", "properties":</w:t>
      </w:r>
    </w:p>
    <w:p xmlns:wp14="http://schemas.microsoft.com/office/word/2010/wordml" w:rsidRPr="005B7239" w:rsidR="00AA5415" w:rsidP="00EA76C5" w:rsidRDefault="00AA5415" wp14:paraId="3A9603C7" wp14:textId="77777777">
      <w:pPr>
        <w:pStyle w:val="Zerrenda-paragrafoa"/>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67456" behindDoc="0" locked="0" layoutInCell="1" allowOverlap="1" wp14:editId="7777777" wp14:anchorId="56D8CD43">
            <wp:simplePos x="0" y="0"/>
            <wp:positionH relativeFrom="margin">
              <wp:align>center</wp:align>
            </wp:positionH>
            <wp:positionV relativeFrom="paragraph">
              <wp:posOffset>222885</wp:posOffset>
            </wp:positionV>
            <wp:extent cx="5975985" cy="2658110"/>
            <wp:effectExtent l="0" t="0" r="5715" b="8890"/>
            <wp:wrapTopAndBottom/>
            <wp:docPr id="4" name="Irudi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975985" cy="265811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5B7239" w:rsidR="00E11453" w:rsidP="00F27CE2" w:rsidRDefault="00E11453" wp14:paraId="37310C4E" wp14:textId="77777777">
      <w:pPr>
        <w:pStyle w:val="1izenburua"/>
        <w:numPr>
          <w:ilvl w:val="1"/>
          <w:numId w:val="7"/>
        </w:numPr>
        <w:spacing w:line="360" w:lineRule="auto"/>
        <w:rPr>
          <w:rFonts w:ascii="Arial" w:hAnsi="Arial" w:cs="Arial"/>
          <w:bCs w:val="0"/>
          <w:szCs w:val="24"/>
          <w:lang w:val="eu-ES"/>
        </w:rPr>
      </w:pPr>
      <w:r w:rsidRPr="005B7239">
        <w:rPr>
          <w:rFonts w:ascii="Arial" w:hAnsi="Arial" w:cs="Arial"/>
          <w:bCs w:val="0"/>
          <w:szCs w:val="24"/>
          <w:lang w:val="English"/>
        </w:rPr>
        <w:t>Software and Control System</w:t>
      </w:r>
    </w:p>
    <w:p xmlns:wp14="http://schemas.microsoft.com/office/word/2010/wordml" w:rsidRPr="005B7239" w:rsidR="00091B12" w:rsidP="00091B12" w:rsidRDefault="00091B12" wp14:paraId="2077D3C8"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sz w:val="24"/>
          <w:szCs w:val="24"/>
          <w:lang w:val="English" w:eastAsia="eu-ES"/>
        </w:rPr>
        <w:t xml:space="preserve">In-Sight</w:t>
      </w:r>
      <w:r w:rsidRPr="005B7239">
        <w:rPr>
          <w:rFonts w:ascii="Arial" w:hAnsi="Arial" w:eastAsia="Times New Roman" w:cs="Arial"/>
          <w:b/>
          <w:sz w:val="24"/>
          <w:szCs w:val="24"/>
          <w:lang w:val="English" w:eastAsia="eu-ES"/>
        </w:rPr>
        <w:t xml:space="preserve"> software </w:t>
      </w:r>
      <w:proofErr w:type="spellStart"/>
      <w:proofErr w:type="spellEnd"/>
      <w:r w:rsidRPr="005B7239">
        <w:rPr>
          <w:rFonts w:ascii="Arial" w:hAnsi="Arial" w:eastAsia="Times New Roman" w:cs="Arial"/>
          <w:sz w:val="24"/>
          <w:szCs w:val="24"/>
          <w:lang w:val="English" w:eastAsia="eu-ES"/>
        </w:rPr>
        <w:t xml:space="preserve">will be used for the management of the camera.</w:t>
      </w:r>
    </w:p>
    <w:p xmlns:wp14="http://schemas.microsoft.com/office/word/2010/wordml" w:rsidRPr="005B7239" w:rsidR="00091B12" w:rsidP="00091B12" w:rsidRDefault="00091B12" wp14:paraId="10517903"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68480" behindDoc="0" locked="0" layoutInCell="1" allowOverlap="1" wp14:editId="7777777" wp14:anchorId="1CE0065A">
            <wp:simplePos x="0" y="0"/>
            <wp:positionH relativeFrom="page">
              <wp:align>center</wp:align>
            </wp:positionH>
            <wp:positionV relativeFrom="paragraph">
              <wp:posOffset>668020</wp:posOffset>
            </wp:positionV>
            <wp:extent cx="5327650" cy="1957705"/>
            <wp:effectExtent l="0" t="0" r="6350" b="4445"/>
            <wp:wrapTopAndBottom/>
            <wp:docPr id="5" name="Irudi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327650" cy="195770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B7239">
        <w:rPr>
          <w:rFonts w:ascii="Arial" w:hAnsi="Arial" w:eastAsia="Times New Roman" w:cs="Arial"/>
          <w:sz w:val="24"/>
          <w:szCs w:val="24"/>
          <w:lang w:val="English" w:eastAsia="eu-ES"/>
        </w:rPr>
        <w:t>If the IP addresses of the camera and the computer are in the same range, we will see the two elements of the network.</w:t>
      </w:r>
    </w:p>
    <w:p xmlns:wp14="http://schemas.microsoft.com/office/word/2010/wordml" w:rsidRPr="005B7239" w:rsidR="00091B12" w:rsidP="00091B12" w:rsidRDefault="00091B12" wp14:paraId="0E27B00A" wp14:textId="77777777">
      <w:pPr>
        <w:spacing w:before="100" w:beforeAutospacing="1" w:after="100" w:afterAutospacing="1" w:line="360" w:lineRule="auto"/>
        <w:rPr>
          <w:rFonts w:ascii="Arial" w:hAnsi="Arial" w:eastAsia="Times New Roman" w:cs="Arial"/>
          <w:sz w:val="24"/>
          <w:szCs w:val="24"/>
          <w:lang w:val="eu-ES" w:eastAsia="eu-ES"/>
        </w:rPr>
      </w:pPr>
    </w:p>
    <w:p xmlns:wp14="http://schemas.microsoft.com/office/word/2010/wordml" w:rsidRPr="005B7239" w:rsidR="00091B12" w:rsidP="00091B12" w:rsidRDefault="00091B12" wp14:paraId="1E91DACD" wp14:textId="77777777">
      <w:pPr>
        <w:spacing w:before="100" w:beforeAutospacing="1" w:after="100" w:afterAutospacing="1" w:line="360" w:lineRule="auto"/>
        <w:rPr>
          <w:rFonts w:ascii="Arial" w:hAnsi="Arial" w:eastAsia="Times New Roman" w:cs="Arial"/>
          <w:sz w:val="24"/>
          <w:szCs w:val="24"/>
          <w:lang w:val="eu-ES" w:eastAsia="eu-ES"/>
        </w:rPr>
      </w:pPr>
      <w:r w:rsidRPr="005B7239">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69504" behindDoc="0" locked="0" layoutInCell="1" allowOverlap="1" wp14:editId="7777777" wp14:anchorId="7C71F166">
            <wp:simplePos x="0" y="0"/>
            <wp:positionH relativeFrom="margin">
              <wp:align>center</wp:align>
            </wp:positionH>
            <wp:positionV relativeFrom="paragraph">
              <wp:posOffset>988695</wp:posOffset>
            </wp:positionV>
            <wp:extent cx="5067935" cy="2987040"/>
            <wp:effectExtent l="0" t="0" r="0" b="3810"/>
            <wp:wrapTopAndBottom/>
            <wp:docPr id="6" name="Irudi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67935" cy="298704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B7239">
        <w:rPr>
          <w:rFonts w:ascii="Arial" w:hAnsi="Arial" w:eastAsia="Times New Roman" w:cs="Arial"/>
          <w:sz w:val="24"/>
          <w:szCs w:val="24"/>
          <w:lang w:val="English" w:eastAsia="eu-ES"/>
        </w:rPr>
        <w:t>Although the system offers two ways of working ("spreadsheet" and "easy builder"). It is usually worked as a spreadsheet. If the easy builder mode is activated when the program is launched, the spreadsheet can be chosen from the "view" menu.</w:t>
      </w:r>
      <w:proofErr w:type="spellStart"/>
      <w:proofErr w:type="spellEnd"/>
      <w:proofErr w:type="spellStart"/>
      <w:proofErr w:type="spellEnd"/>
      <w:proofErr w:type="spellStart"/>
      <w:proofErr w:type="spellEnd"/>
      <w:proofErr w:type="spellStart"/>
      <w:proofErr w:type="spellEnd"/>
      <w:proofErr w:type="spellStart"/>
      <w:proofErr w:type="spellEnd"/>
    </w:p>
    <w:p xmlns:wp14="http://schemas.microsoft.com/office/word/2010/wordml" w:rsidRPr="005B7239" w:rsidR="005B7239" w:rsidP="005B7239" w:rsidRDefault="008E3550" wp14:paraId="1B317557" wp14:textId="77777777">
      <w:pPr>
        <w:pStyle w:val="3izenburua"/>
        <w:spacing w:line="360" w:lineRule="auto"/>
        <w:rPr>
          <w:rFonts w:ascii="Arial" w:hAnsi="Arial" w:eastAsia="Times New Roman" w:cs="Arial"/>
          <w:b w:val="0"/>
          <w:bCs w:val="0"/>
          <w:color w:val="auto"/>
          <w:sz w:val="24"/>
          <w:szCs w:val="24"/>
          <w:lang w:val="eu-ES" w:eastAsia="eu-ES"/>
        </w:rPr>
      </w:pPr>
      <w:r w:rsidRPr="005B7239">
        <w:rPr>
          <w:rFonts w:ascii="Arial" w:hAnsi="Arial" w:eastAsia="Times New Roman" w:cs="Arial"/>
          <w:b w:val="0"/>
          <w:bCs w:val="0"/>
          <w:noProof/>
          <w:color w:val="auto"/>
          <w:sz w:val="24"/>
          <w:szCs w:val="24"/>
          <w:lang w:val="English" w:eastAsia="eu-ES"/>
        </w:rPr>
        <w:drawing>
          <wp:anchor xmlns:wp14="http://schemas.microsoft.com/office/word/2010/wordprocessingDrawing" distT="0" distB="0" distL="0" distR="0" simplePos="0" relativeHeight="251670528" behindDoc="0" locked="0" layoutInCell="1" allowOverlap="1" wp14:editId="7777777" wp14:anchorId="76E90B7D">
            <wp:simplePos x="0" y="0"/>
            <wp:positionH relativeFrom="margin">
              <wp:align>center</wp:align>
            </wp:positionH>
            <wp:positionV relativeFrom="paragraph">
              <wp:posOffset>1426845</wp:posOffset>
            </wp:positionV>
            <wp:extent cx="3094990" cy="2154555"/>
            <wp:effectExtent l="0" t="0" r="0" b="0"/>
            <wp:wrapTopAndBottom/>
            <wp:docPr id="7" name="Irudia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94990" cy="21545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5B7239" w:rsidR="005B7239">
        <w:rPr>
          <w:rFonts w:ascii="Arial" w:hAnsi="Arial" w:eastAsia="Times New Roman" w:cs="Arial"/>
          <w:b w:val="0"/>
          <w:bCs w:val="0"/>
          <w:color w:val="auto"/>
          <w:sz w:val="24"/>
          <w:szCs w:val="24"/>
          <w:lang w:val="English" w:eastAsia="eu-ES"/>
        </w:rPr>
        <w:t>To take an In-Sight image, we'll choose a new paper from the file menu. The system allows you to work with the camera (which is turned off in the In-Sight sensors menu) and with the computer emulator (in our case it appears in the 180-123 menu). To be able to take a photo you have to have the camera chosen.</w:t>
      </w:r>
      <w:proofErr w:type="spellStart"/>
      <w:proofErr w:type="spellEnd"/>
      <w:proofErr w:type="spellStart"/>
      <w:proofErr w:type="spellEnd"/>
    </w:p>
    <w:p xmlns:wp14="http://schemas.microsoft.com/office/word/2010/wordml" w:rsidR="005B7239" w:rsidP="00E11453" w:rsidRDefault="005B7239" wp14:paraId="60061E4C" wp14:textId="77777777">
      <w:pPr>
        <w:pStyle w:val="3izenburua"/>
        <w:rPr>
          <w:rFonts w:ascii="Arial" w:hAnsi="Arial" w:eastAsia="Times New Roman" w:cs="Arial"/>
          <w:b w:val="0"/>
          <w:bCs w:val="0"/>
          <w:color w:val="auto"/>
          <w:sz w:val="24"/>
          <w:szCs w:val="24"/>
          <w:lang w:val="eu-ES" w:eastAsia="eu-ES"/>
        </w:rPr>
      </w:pPr>
    </w:p>
    <w:p xmlns:wp14="http://schemas.microsoft.com/office/word/2010/wordml" w:rsidR="008E3550" w:rsidP="008E3550" w:rsidRDefault="008E3550" wp14:paraId="2044D071" wp14:textId="77777777">
      <w:pPr>
        <w:spacing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71552" behindDoc="0" locked="0" layoutInCell="1" allowOverlap="1" wp14:editId="7777777" wp14:anchorId="6A0C9323">
            <wp:simplePos x="0" y="0"/>
            <wp:positionH relativeFrom="margin">
              <wp:align>center</wp:align>
            </wp:positionH>
            <wp:positionV relativeFrom="paragraph">
              <wp:posOffset>644525</wp:posOffset>
            </wp:positionV>
            <wp:extent cx="5123815" cy="3500755"/>
            <wp:effectExtent l="0" t="0" r="635" b="4445"/>
            <wp:wrapTopAndBottom/>
            <wp:docPr id="8" name="Irudi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123815" cy="350075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E3550">
        <w:rPr>
          <w:rFonts w:ascii="Arial" w:hAnsi="Arial" w:eastAsia="Times New Roman" w:cs="Arial"/>
          <w:sz w:val="24"/>
          <w:szCs w:val="24"/>
          <w:lang w:val="English" w:eastAsia="eu-ES"/>
        </w:rPr>
        <w:t xml:space="preserve">In the menu that spreads, when we double-click on cell A0, the "shots" of the camera and its parameters will be programmed.</w:t>
      </w:r>
      <w:proofErr w:type="spellStart"/>
      <w:proofErr w:type="spellEnd"/>
    </w:p>
    <w:p xmlns:wp14="http://schemas.microsoft.com/office/word/2010/wordml" w:rsidRPr="00824620" w:rsidR="008E3550" w:rsidP="008E3550" w:rsidRDefault="0080202C" wp14:paraId="449D73E2" wp14:textId="77777777">
      <w:pPr>
        <w:spacing w:line="360" w:lineRule="auto"/>
        <w:rPr>
          <w:rFonts w:ascii="Arial" w:hAnsi="Arial" w:eastAsia="Times New Roman" w:cs="Arial"/>
          <w:sz w:val="24"/>
          <w:szCs w:val="24"/>
          <w:lang w:val="eu-ES" w:eastAsia="eu-ES"/>
        </w:rPr>
      </w:pPr>
      <w:r>
        <w:rPr>
          <w:rFonts w:ascii="Arial" w:hAnsi="Arial" w:eastAsia="Times New Roman" w:cs="Arial"/>
          <w:noProof/>
          <w:sz w:val="24"/>
          <w:szCs w:val="24"/>
          <w:lang w:val="English" w:eastAsia="eu-ES"/>
        </w:rPr>
        <w:drawing>
          <wp:anchor xmlns:wp14="http://schemas.microsoft.com/office/word/2010/wordprocessingDrawing" distT="0" distB="0" distL="0" distR="0" simplePos="0" relativeHeight="251672576" behindDoc="0" locked="0" layoutInCell="1" allowOverlap="1" wp14:editId="7777777" wp14:anchorId="0DAE183D">
            <wp:simplePos x="0" y="0"/>
            <wp:positionH relativeFrom="margin">
              <wp:align>left</wp:align>
            </wp:positionH>
            <wp:positionV relativeFrom="paragraph">
              <wp:posOffset>1443355</wp:posOffset>
            </wp:positionV>
            <wp:extent cx="5605780" cy="4483735"/>
            <wp:effectExtent l="0" t="0" r="0" b="0"/>
            <wp:wrapTopAndBottom/>
            <wp:docPr id="9" name="Irudi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605780" cy="448373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824620" w:rsidR="00824620">
        <w:rPr>
          <w:rFonts w:ascii="Arial" w:hAnsi="Arial" w:eastAsia="Times New Roman" w:cs="Arial"/>
          <w:sz w:val="24"/>
          <w:szCs w:val="24"/>
          <w:lang w:val="English" w:eastAsia="eu-ES"/>
        </w:rPr>
        <w:t>For the moment, as we want to achieve a unique image, it is enough to place the uprooting (shutter release) as the camera, while the automatic exposure is uprooting (shooting).</w:t>
      </w:r>
      <w:proofErr w:type="spellStart"/>
      <w:proofErr w:type="spellEnd"/>
      <w:proofErr w:type="spellStart"/>
      <w:proofErr w:type="spellEnd"/>
      <w:r w:rsidRPr="00824620" w:rsidR="00824620">
        <w:rPr>
          <w:rFonts w:ascii="Arial" w:hAnsi="Arial" w:eastAsia="Times New Roman" w:cs="Arial"/>
          <w:sz w:val="24"/>
          <w:szCs w:val="24"/>
          <w:lang w:val="English" w:eastAsia="eu-ES"/>
        </w:rPr>
        <w:br/>
      </w:r>
      <w:r w:rsidRPr="00824620" w:rsidR="00824620">
        <w:rPr>
          <w:rFonts w:ascii="Arial" w:hAnsi="Arial" w:eastAsia="Times New Roman" w:cs="Arial"/>
          <w:sz w:val="24"/>
          <w:szCs w:val="24"/>
          <w:lang w:val="English" w:eastAsia="eu-ES"/>
        </w:rPr>
        <w:t>If everything has gone well, every time we activate the uprooting, we will access an image that will appear in the In-Sight software spreadsheet (Trigger).</w:t>
      </w:r>
      <w:proofErr w:type="spellStart"/>
      <w:proofErr w:type="spellEnd"/>
      <w:proofErr w:type="spellStart"/>
      <w:proofErr w:type="spellEnd"/>
    </w:p>
    <w:p xmlns:wp14="http://schemas.microsoft.com/office/word/2010/wordml" w:rsidRPr="0080202C" w:rsidR="0080202C" w:rsidP="0080202C" w:rsidRDefault="0080202C" wp14:paraId="44EAFD9C" wp14:textId="77777777">
      <w:pPr>
        <w:spacing w:after="0" w:line="240" w:lineRule="auto"/>
        <w:rPr>
          <w:rFonts w:ascii="Times New Roman" w:hAnsi="Times New Roman" w:eastAsia="Times New Roman" w:cs="Times New Roman"/>
          <w:sz w:val="24"/>
          <w:szCs w:val="24"/>
          <w:lang w:val="eu-ES" w:eastAsia="eu-ES"/>
        </w:rPr>
      </w:pPr>
    </w:p>
    <w:p xmlns:wp14="http://schemas.microsoft.com/office/word/2010/wordml" w:rsidR="0080202C" w:rsidP="0080202C" w:rsidRDefault="0080202C" wp14:paraId="4B94D5A5" wp14:textId="77777777">
      <w:pPr>
        <w:spacing w:after="0" w:line="360" w:lineRule="auto"/>
        <w:textAlignment w:val="baseline"/>
        <w:rPr>
          <w:rFonts w:ascii="Arial" w:hAnsi="Arial" w:eastAsia="Times New Roman" w:cs="Arial"/>
          <w:b/>
          <w:color w:val="FF0000"/>
          <w:sz w:val="32"/>
          <w:szCs w:val="32"/>
          <w:lang w:val="eu-ES" w:eastAsia="eu-ES"/>
        </w:rPr>
      </w:pPr>
    </w:p>
    <w:p xmlns:wp14="http://schemas.microsoft.com/office/word/2010/wordml" w:rsidRPr="0080202C" w:rsidR="0080202C" w:rsidP="0080202C" w:rsidRDefault="0080202C" wp14:paraId="3D31A658" wp14:textId="77777777">
      <w:pPr>
        <w:spacing w:after="0" w:line="360" w:lineRule="auto"/>
        <w:textAlignment w:val="baseline"/>
        <w:rPr>
          <w:rFonts w:ascii="Arial" w:hAnsi="Arial" w:eastAsia="Times New Roman" w:cs="Arial"/>
          <w:b/>
          <w:color w:val="FF0000"/>
          <w:sz w:val="32"/>
          <w:szCs w:val="32"/>
          <w:lang w:val="eu-ES" w:eastAsia="eu-ES"/>
        </w:rPr>
      </w:pPr>
      <w:r w:rsidRPr="0080202C">
        <w:rPr>
          <w:rFonts w:ascii="Arial" w:hAnsi="Arial" w:eastAsia="Times New Roman" w:cs="Arial"/>
          <w:b/>
          <w:color w:val="FF0000"/>
          <w:sz w:val="32"/>
          <w:szCs w:val="32"/>
          <w:lang w:val="English" w:eastAsia="eu-ES"/>
        </w:rPr>
        <w:t>Remember!</w:t>
      </w:r>
    </w:p>
    <w:p xmlns:wp14="http://schemas.microsoft.com/office/word/2010/wordml" w:rsidRPr="0080202C" w:rsidR="0080202C" w:rsidP="0080202C" w:rsidRDefault="0080202C" wp14:paraId="68685B26" wp14:textId="77777777">
      <w:pPr>
        <w:spacing w:after="0" w:line="360" w:lineRule="auto"/>
        <w:textAlignment w:val="baseline"/>
        <w:rPr>
          <w:rFonts w:ascii="Arial" w:hAnsi="Arial" w:eastAsia="Times New Roman" w:cs="Arial"/>
          <w:color w:val="000000"/>
          <w:sz w:val="24"/>
          <w:szCs w:val="24"/>
          <w:lang w:val="eu-ES" w:eastAsia="eu-ES"/>
        </w:rPr>
      </w:pPr>
      <w:r>
        <w:rPr>
          <w:rFonts w:ascii="Arial" w:hAnsi="Arial" w:eastAsia="Times New Roman" w:cs="Arial"/>
          <w:color w:val="000000"/>
          <w:sz w:val="24"/>
          <w:szCs w:val="24"/>
          <w:lang w:val="English" w:eastAsia="eu-ES"/>
        </w:rPr>
        <w:t>To see the image on the computer you have to be connected to the camera!! This is done from this icon:</w:t>
      </w:r>
    </w:p>
    <w:p xmlns:wp14="http://schemas.microsoft.com/office/word/2010/wordml" w:rsidR="008E3550" w:rsidP="0080202C" w:rsidRDefault="0080202C" wp14:paraId="3DEEC669" wp14:textId="77777777">
      <w:pPr>
        <w:spacing w:line="360" w:lineRule="auto"/>
        <w:jc w:val="center"/>
        <w:rPr>
          <w:rFonts w:ascii="Arial" w:hAnsi="Arial" w:eastAsia="Times New Roman" w:cs="Arial"/>
          <w:sz w:val="24"/>
          <w:szCs w:val="24"/>
          <w:lang w:val="eu-ES" w:eastAsia="eu-ES"/>
        </w:rPr>
      </w:pPr>
      <w:r>
        <w:rPr>
          <w:noProof/>
          <w:sz w:val="18"/>
          <w:szCs w:val="18"/>
          <w:lang w:val="English" w:eastAsia="eu-ES"/>
        </w:rPr>
        <w:drawing>
          <wp:inline xmlns:wp14="http://schemas.microsoft.com/office/word/2010/wordprocessingDrawing" distT="0" distB="0" distL="0" distR="0" wp14:anchorId="5D48B9D6" wp14:editId="4A0E32F0">
            <wp:extent cx="957580" cy="739948"/>
            <wp:effectExtent l="0" t="0" r="0" b="3175"/>
            <wp:docPr id="12" name="Irudi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968170" cy="748131"/>
                    </a:xfrm>
                    <a:prstGeom prst="rect">
                      <a:avLst/>
                    </a:prstGeom>
                    <a:solidFill>
                      <a:srgbClr val="FFFFFF"/>
                    </a:solidFill>
                    <a:ln>
                      <a:noFill/>
                    </a:ln>
                  </pic:spPr>
                </pic:pic>
              </a:graphicData>
            </a:graphic>
          </wp:inline>
        </w:drawing>
      </w:r>
    </w:p>
    <w:p xmlns:wp14="http://schemas.microsoft.com/office/word/2010/wordml" w:rsidRPr="00F14D1C" w:rsidR="00F14D1C" w:rsidP="00F14D1C" w:rsidRDefault="00F14D1C" wp14:paraId="39FA33D5" wp14:textId="77777777">
      <w:pPr>
        <w:spacing w:after="0" w:line="360" w:lineRule="auto"/>
        <w:textAlignment w:val="baseline"/>
        <w:rPr>
          <w:rFonts w:ascii="Arial" w:hAnsi="Arial" w:eastAsia="Times New Roman" w:cs="Arial"/>
          <w:color w:val="000000"/>
          <w:sz w:val="24"/>
          <w:szCs w:val="24"/>
          <w:lang w:val="eu-ES" w:eastAsia="eu-ES"/>
        </w:rPr>
      </w:pPr>
      <w:r w:rsidRPr="00F14D1C">
        <w:rPr>
          <w:rFonts w:ascii="Arial" w:hAnsi="Arial" w:eastAsia="Times New Roman" w:cs="Arial"/>
          <w:color w:val="000000"/>
          <w:sz w:val="24"/>
          <w:szCs w:val="24"/>
          <w:lang w:val="English" w:eastAsia="eu-ES"/>
        </w:rPr>
        <w:t>On the contrary, changes to camera parameters are made from the software when we are not connected to the camera. The disconnection is done by clicking on the same icon.</w:t>
      </w:r>
      <w:r w:rsidRPr="00F14D1C">
        <w:rPr>
          <w:rFonts w:ascii="Arial" w:hAnsi="Arial" w:eastAsia="Times New Roman" w:cs="Arial"/>
          <w:color w:val="000000"/>
          <w:sz w:val="24"/>
          <w:szCs w:val="24"/>
          <w:lang w:val="English" w:eastAsia="eu-ES"/>
        </w:rPr>
        <w:br/>
      </w:r>
      <w:r w:rsidRPr="00F14D1C">
        <w:rPr>
          <w:rFonts w:ascii="Arial" w:hAnsi="Arial" w:eastAsia="Times New Roman" w:cs="Arial"/>
          <w:color w:val="000000"/>
          <w:sz w:val="24"/>
          <w:szCs w:val="24"/>
          <w:lang w:val="English" w:eastAsia="eu-ES"/>
        </w:rPr>
        <w:br/>
      </w:r>
      <w:r w:rsidRPr="00F14D1C">
        <w:rPr>
          <w:rFonts w:ascii="Arial" w:hAnsi="Arial" w:eastAsia="Times New Roman" w:cs="Arial"/>
          <w:color w:val="000000"/>
          <w:sz w:val="24"/>
          <w:szCs w:val="24"/>
          <w:lang w:val="English" w:eastAsia="eu-ES"/>
        </w:rPr>
        <w:t>Since the acquired image is not suitable for the application of visual instruments, we must improve through the parameters provided by the system, the exterior lighting and the lens entity.</w:t>
      </w:r>
    </w:p>
    <w:p xmlns:wp14="http://schemas.microsoft.com/office/word/2010/wordml" w:rsidR="00E11453" w:rsidP="00F14D1C" w:rsidRDefault="00E11453" wp14:paraId="330CAA9F" wp14:textId="77777777">
      <w:pPr>
        <w:pStyle w:val="1izenburua"/>
        <w:numPr>
          <w:ilvl w:val="1"/>
          <w:numId w:val="7"/>
        </w:numPr>
        <w:spacing w:line="360" w:lineRule="auto"/>
        <w:rPr>
          <w:rFonts w:ascii="Arial" w:hAnsi="Arial" w:cs="Arial"/>
          <w:bCs w:val="0"/>
          <w:szCs w:val="24"/>
          <w:lang w:val="eu-ES"/>
        </w:rPr>
      </w:pPr>
      <w:r w:rsidRPr="00F14D1C">
        <w:rPr>
          <w:rFonts w:ascii="Arial" w:hAnsi="Arial" w:cs="Arial"/>
          <w:bCs w:val="0"/>
          <w:szCs w:val="24"/>
          <w:lang w:val="English"/>
        </w:rPr>
        <w:t>Image quality optimization</w:t>
      </w:r>
    </w:p>
    <w:p xmlns:wp14="http://schemas.microsoft.com/office/word/2010/wordml" w:rsidRPr="00F14D1C" w:rsidR="00F14D1C" w:rsidP="00F14D1C" w:rsidRDefault="00F14D1C" wp14:paraId="3656B9AB" wp14:textId="77777777">
      <w:pPr>
        <w:rPr>
          <w:lang w:val="eu-ES"/>
        </w:rPr>
      </w:pPr>
    </w:p>
    <w:p xmlns:wp14="http://schemas.microsoft.com/office/word/2010/wordml" w:rsidR="00F14D1C" w:rsidP="00F14D1C" w:rsidRDefault="00F14D1C" wp14:paraId="62ED7F77" wp14:textId="77777777">
      <w:pPr>
        <w:spacing w:after="0" w:line="360" w:lineRule="auto"/>
        <w:textAlignment w:val="baseline"/>
        <w:rPr>
          <w:rFonts w:ascii="Arial" w:hAnsi="Arial" w:eastAsia="Times New Roman" w:cs="Arial"/>
          <w:color w:val="000000"/>
          <w:sz w:val="24"/>
          <w:szCs w:val="24"/>
          <w:lang w:val="eu-ES" w:eastAsia="eu-ES"/>
        </w:rPr>
      </w:pPr>
      <w:r>
        <w:rPr>
          <w:rFonts w:ascii="Arial" w:hAnsi="Arial" w:eastAsia="Times New Roman" w:cs="Arial"/>
          <w:color w:val="000000"/>
          <w:sz w:val="24"/>
          <w:szCs w:val="24"/>
          <w:lang w:val="English" w:eastAsia="eu-ES"/>
        </w:rPr>
        <w:t xml:space="preserve">To make the image as clean as possible, </w:t>
      </w:r>
      <w:r w:rsidRPr="00F14D1C">
        <w:rPr>
          <w:rFonts w:ascii="Arial" w:hAnsi="Arial" w:eastAsia="Times New Roman" w:cs="Arial"/>
          <w:b/>
          <w:color w:val="000000"/>
          <w:sz w:val="24"/>
          <w:szCs w:val="24"/>
          <w:lang w:val="English" w:eastAsia="eu-ES"/>
        </w:rPr>
        <w:t xml:space="preserve">we must achieve the balance between </w:t>
      </w:r>
      <w:r w:rsidRPr="00F14D1C">
        <w:rPr>
          <w:rFonts w:ascii="Arial" w:hAnsi="Arial" w:eastAsia="Times New Roman" w:cs="Arial"/>
          <w:color w:val="000000"/>
          <w:sz w:val="24"/>
          <w:szCs w:val="24"/>
          <w:lang w:val="English" w:eastAsia="eu-ES"/>
        </w:rPr>
        <w:t xml:space="preserve"> the three elements (exterior lighting</w:t>
      </w:r>
      <w:r w:rsidRPr="00F14D1C">
        <w:rPr>
          <w:rFonts w:ascii="Arial" w:hAnsi="Arial" w:eastAsia="Times New Roman" w:cs="Arial"/>
          <w:b/>
          <w:color w:val="000000"/>
          <w:sz w:val="24"/>
          <w:szCs w:val="24"/>
          <w:lang w:val="English" w:eastAsia="eu-ES"/>
        </w:rPr>
        <w:t xml:space="preserve">, </w:t>
      </w:r>
      <w:r w:rsidRPr="00F14D1C">
        <w:rPr>
          <w:rFonts w:ascii="Arial" w:hAnsi="Arial" w:eastAsia="Times New Roman" w:cs="Arial"/>
          <w:color w:val="000000"/>
          <w:sz w:val="24"/>
          <w:szCs w:val="24"/>
          <w:lang w:val="English" w:eastAsia="eu-ES"/>
        </w:rPr>
        <w:t xml:space="preserve">elements of the camera lens</w:t>
      </w:r>
      <w:r w:rsidRPr="00F14D1C">
        <w:rPr>
          <w:rFonts w:ascii="Arial" w:hAnsi="Arial" w:eastAsia="Times New Roman" w:cs="Arial"/>
          <w:b/>
          <w:color w:val="000000"/>
          <w:sz w:val="24"/>
          <w:szCs w:val="24"/>
          <w:lang w:val="English" w:eastAsia="eu-ES"/>
        </w:rPr>
        <w:t xml:space="preserve"> (aperture and aperture of the diaphragm) and </w:t>
      </w:r>
      <w:r>
        <w:rPr>
          <w:rFonts w:ascii="Arial" w:hAnsi="Arial" w:eastAsia="Times New Roman" w:cs="Arial"/>
          <w:color w:val="000000"/>
          <w:sz w:val="24"/>
          <w:szCs w:val="24"/>
          <w:lang w:val="English" w:eastAsia="eu-ES"/>
        </w:rPr>
        <w:t>camera parameters).</w:t>
      </w:r>
    </w:p>
    <w:p xmlns:wp14="http://schemas.microsoft.com/office/word/2010/wordml" w:rsidR="00EE29BF" w:rsidP="00F14D1C" w:rsidRDefault="00EE29BF" wp14:paraId="45FB0818" wp14:textId="77777777">
      <w:pPr>
        <w:spacing w:after="0" w:line="360" w:lineRule="auto"/>
        <w:textAlignment w:val="baseline"/>
        <w:rPr>
          <w:rFonts w:ascii="Arial" w:hAnsi="Arial" w:eastAsia="Times New Roman" w:cs="Arial"/>
          <w:color w:val="000000"/>
          <w:sz w:val="24"/>
          <w:szCs w:val="24"/>
          <w:lang w:val="eu-ES" w:eastAsia="eu-ES"/>
        </w:rPr>
      </w:pPr>
    </w:p>
    <w:p xmlns:wp14="http://schemas.microsoft.com/office/word/2010/wordml" w:rsidR="00F14D1C" w:rsidP="00F14D1C" w:rsidRDefault="00F14D1C" wp14:paraId="58F4B4D4" wp14:textId="77777777">
      <w:pPr>
        <w:spacing w:after="0" w:line="360" w:lineRule="auto"/>
        <w:textAlignment w:val="baseline"/>
        <w:rPr>
          <w:rFonts w:ascii="Arial" w:hAnsi="Arial" w:eastAsia="Times New Roman" w:cs="Arial"/>
          <w:color w:val="000000"/>
          <w:sz w:val="24"/>
          <w:szCs w:val="24"/>
          <w:lang w:val="eu-ES" w:eastAsia="eu-ES"/>
        </w:rPr>
      </w:pPr>
      <w:r w:rsidRPr="00F14D1C">
        <w:rPr>
          <w:rFonts w:ascii="Arial" w:hAnsi="Arial" w:eastAsia="Times New Roman" w:cs="Arial"/>
          <w:color w:val="000000"/>
          <w:sz w:val="24"/>
          <w:szCs w:val="24"/>
          <w:lang w:val="English" w:eastAsia="eu-ES"/>
        </w:rPr>
        <w:t xml:space="preserve">The process of defining optimal parameters to obtain an actionable image is convenient for the camera to be connected, as it allows you to see the image in real time as it changes with the parameters.</w:t>
      </w:r>
    </w:p>
    <w:p xmlns:wp14="http://schemas.microsoft.com/office/word/2010/wordml" w:rsidR="00F14D1C" w:rsidP="00F14D1C" w:rsidRDefault="00EE29BF" wp14:paraId="0EC4645B" wp14:textId="77777777">
      <w:pPr>
        <w:spacing w:after="0" w:line="360" w:lineRule="auto"/>
        <w:textAlignment w:val="baseline"/>
        <w:rPr>
          <w:rFonts w:ascii="Arial" w:hAnsi="Arial" w:eastAsia="Times New Roman" w:cs="Arial"/>
          <w:color w:val="000000"/>
          <w:sz w:val="24"/>
          <w:szCs w:val="24"/>
          <w:lang w:val="eu-ES" w:eastAsia="eu-ES"/>
        </w:rPr>
      </w:pPr>
      <w:r>
        <w:rPr>
          <w:rFonts w:ascii="Arial" w:hAnsi="Arial" w:eastAsia="Times New Roman" w:cs="Arial"/>
          <w:noProof/>
          <w:color w:val="000000"/>
          <w:sz w:val="24"/>
          <w:szCs w:val="24"/>
          <w:lang w:val="English" w:eastAsia="eu-ES"/>
        </w:rPr>
        <w:drawing>
          <wp:anchor xmlns:wp14="http://schemas.microsoft.com/office/word/2010/wordprocessingDrawing" distT="0" distB="0" distL="0" distR="0" simplePos="0" relativeHeight="251673600" behindDoc="0" locked="0" layoutInCell="1" allowOverlap="1" wp14:editId="7777777" wp14:anchorId="0A3E1447">
            <wp:simplePos x="0" y="0"/>
            <wp:positionH relativeFrom="margin">
              <wp:align>center</wp:align>
            </wp:positionH>
            <wp:positionV relativeFrom="paragraph">
              <wp:posOffset>236220</wp:posOffset>
            </wp:positionV>
            <wp:extent cx="4715510" cy="3486785"/>
            <wp:effectExtent l="0" t="0" r="8890" b="0"/>
            <wp:wrapTopAndBottom/>
            <wp:docPr id="13" name="Irudi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715510" cy="348678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Pr="00082E79" w:rsidR="00F14D1C" w:rsidP="00F14D1C" w:rsidRDefault="004A3961" wp14:paraId="73213A48" wp14:textId="77777777">
      <w:pPr>
        <w:spacing w:after="0" w:line="360" w:lineRule="auto"/>
        <w:textAlignment w:val="baseline"/>
        <w:rPr>
          <w:rFonts w:ascii="Arial" w:hAnsi="Arial" w:eastAsia="Times New Roman" w:cs="Arial"/>
          <w:color w:val="000000"/>
          <w:sz w:val="24"/>
          <w:szCs w:val="24"/>
          <w:lang w:val="eu-ES" w:eastAsia="eu-ES"/>
        </w:rPr>
      </w:pPr>
      <w:r>
        <w:rPr>
          <w:noProof/>
          <w:szCs w:val="18"/>
          <w:lang w:val="English" w:eastAsia="eu-ES"/>
        </w:rPr>
        <w:drawing>
          <wp:anchor xmlns:wp14="http://schemas.microsoft.com/office/word/2010/wordprocessingDrawing" distT="0" distB="0" distL="0" distR="0" simplePos="0" relativeHeight="251674624" behindDoc="0" locked="0" layoutInCell="1" allowOverlap="1" wp14:editId="7777777" wp14:anchorId="17571C9B">
            <wp:simplePos x="0" y="0"/>
            <wp:positionH relativeFrom="margin">
              <wp:align>center</wp:align>
            </wp:positionH>
            <wp:positionV relativeFrom="paragraph">
              <wp:posOffset>1106805</wp:posOffset>
            </wp:positionV>
            <wp:extent cx="2596515" cy="2087245"/>
            <wp:effectExtent l="0" t="0" r="0" b="8255"/>
            <wp:wrapTopAndBottom/>
            <wp:docPr id="14" name="Irudi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596515" cy="208724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082E79">
        <w:rPr>
          <w:rFonts w:ascii="Arial" w:hAnsi="Arial" w:eastAsia="Times New Roman" w:cs="Arial"/>
          <w:color w:val="000000"/>
          <w:sz w:val="24"/>
          <w:szCs w:val="24"/>
          <w:lang w:val="English" w:eastAsia="eu-ES"/>
        </w:rPr>
        <w:t>First of all, it is advisable to adjust the camera entity. This is done through objective roulette. The incoming light can also be controlled by opening or closing the lens diaphragm (in general, if there is a lot of light, we will close and, if there is little, we will open).</w:t>
      </w:r>
    </w:p>
    <w:p xmlns:wp14="http://schemas.microsoft.com/office/word/2010/wordml" w:rsidR="00F14D1C" w:rsidP="00F14D1C" w:rsidRDefault="00F14D1C" wp14:paraId="049F31CB" wp14:textId="77777777">
      <w:pPr>
        <w:spacing w:after="0" w:line="360" w:lineRule="auto"/>
        <w:textAlignment w:val="baseline"/>
        <w:rPr>
          <w:rFonts w:ascii="Arial" w:hAnsi="Arial" w:eastAsia="Times New Roman" w:cs="Arial"/>
          <w:color w:val="000000"/>
          <w:sz w:val="24"/>
          <w:szCs w:val="24"/>
          <w:lang w:val="eu-ES" w:eastAsia="eu-ES"/>
        </w:rPr>
      </w:pPr>
    </w:p>
    <w:p xmlns:wp14="http://schemas.microsoft.com/office/word/2010/wordml" w:rsidR="00082E79" w:rsidP="00082E79" w:rsidRDefault="00082E79" wp14:paraId="53128261" wp14:textId="77777777">
      <w:pPr>
        <w:pStyle w:val="textogeneral"/>
        <w:rPr>
          <w:szCs w:val="18"/>
        </w:rPr>
      </w:pPr>
    </w:p>
    <w:p xmlns:wp14="http://schemas.microsoft.com/office/word/2010/wordml" w:rsidR="00082E79" w:rsidP="00F14D1C" w:rsidRDefault="004A3961" wp14:paraId="6565B95E" wp14:textId="77777777">
      <w:pPr>
        <w:spacing w:after="0" w:line="360" w:lineRule="auto"/>
        <w:textAlignment w:val="baseline"/>
        <w:rPr>
          <w:rFonts w:ascii="Arial" w:hAnsi="Arial" w:eastAsia="Times New Roman" w:cs="Arial"/>
          <w:color w:val="000000"/>
          <w:sz w:val="24"/>
          <w:szCs w:val="24"/>
          <w:lang w:val="eu-ES" w:eastAsia="eu-ES"/>
        </w:rPr>
      </w:pPr>
      <w:r>
        <w:rPr>
          <w:rFonts w:ascii="Arial" w:hAnsi="Arial" w:eastAsia="Times New Roman" w:cs="Arial"/>
          <w:noProof/>
          <w:color w:val="000000"/>
          <w:sz w:val="24"/>
          <w:szCs w:val="24"/>
          <w:lang w:val="English" w:eastAsia="eu-ES"/>
        </w:rPr>
        <w:drawing>
          <wp:anchor xmlns:wp14="http://schemas.microsoft.com/office/word/2010/wordprocessingDrawing" distT="0" distB="0" distL="0" distR="0" simplePos="0" relativeHeight="251675648" behindDoc="0" locked="0" layoutInCell="1" allowOverlap="1" wp14:editId="7777777" wp14:anchorId="704EB5FF">
            <wp:simplePos x="0" y="0"/>
            <wp:positionH relativeFrom="margin">
              <wp:align>center</wp:align>
            </wp:positionH>
            <wp:positionV relativeFrom="paragraph">
              <wp:posOffset>1132840</wp:posOffset>
            </wp:positionV>
            <wp:extent cx="4682490" cy="3185160"/>
            <wp:effectExtent l="0" t="0" r="3810" b="0"/>
            <wp:wrapTopAndBottom/>
            <wp:docPr id="15" name="Irudi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682490" cy="318516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Pr="00206017" w:rsidR="00206017">
        <w:rPr>
          <w:rFonts w:ascii="Arial" w:hAnsi="Arial" w:eastAsia="Times New Roman" w:cs="Arial"/>
          <w:color w:val="000000"/>
          <w:sz w:val="24"/>
          <w:szCs w:val="24"/>
          <w:lang w:val="English" w:eastAsia="eu-ES"/>
        </w:rPr>
        <w:t>The parameters of the camera that we can control are the exposure (we usually opt for automatic exposure (the system automatically adjusts according to the light it receives)) and the lighting itself (this camera has two LED rings and each one separately can "shoot").</w:t>
      </w:r>
    </w:p>
    <w:p xmlns:wp14="http://schemas.microsoft.com/office/word/2010/wordml" w:rsidRPr="00635F13" w:rsidR="00635F13" w:rsidP="00635F13" w:rsidRDefault="00635F13" wp14:paraId="62486C05" wp14:textId="77777777">
      <w:pPr>
        <w:spacing w:after="0" w:line="240" w:lineRule="auto"/>
        <w:rPr>
          <w:rFonts w:ascii="Times New Roman" w:hAnsi="Times New Roman" w:eastAsia="Times New Roman" w:cs="Times New Roman"/>
          <w:sz w:val="24"/>
          <w:szCs w:val="24"/>
          <w:lang w:val="eu-ES" w:eastAsia="eu-ES"/>
        </w:rPr>
      </w:pPr>
      <w:r w:rsidRPr="00635F13">
        <w:rPr>
          <w:rFonts w:ascii="Times New Roman" w:hAnsi="Times New Roman" w:eastAsia="Times New Roman" w:cs="Times New Roman"/>
          <w:sz w:val="24"/>
          <w:szCs w:val="24"/>
          <w:lang w:val="English" w:eastAsia="eu-ES"/>
        </w:rPr>
        <w:br/>
      </w:r>
    </w:p>
    <w:p xmlns:wp14="http://schemas.microsoft.com/office/word/2010/wordml" w:rsidRPr="00635F13" w:rsidR="00635F13" w:rsidP="00635F13" w:rsidRDefault="00635F13" wp14:paraId="01CB0EDE" wp14:textId="77777777">
      <w:pPr>
        <w:spacing w:after="0" w:line="360" w:lineRule="auto"/>
        <w:textAlignment w:val="baseline"/>
        <w:rPr>
          <w:rFonts w:ascii="Arial" w:hAnsi="Arial" w:eastAsia="Times New Roman" w:cs="Arial"/>
          <w:color w:val="000000"/>
          <w:sz w:val="24"/>
          <w:szCs w:val="24"/>
          <w:lang w:val="eu-ES" w:eastAsia="eu-ES"/>
        </w:rPr>
      </w:pPr>
      <w:r w:rsidRPr="00635F13">
        <w:rPr>
          <w:rFonts w:ascii="Arial" w:hAnsi="Arial" w:eastAsia="Times New Roman" w:cs="Arial"/>
          <w:color w:val="000000"/>
          <w:sz w:val="24"/>
          <w:szCs w:val="24"/>
          <w:lang w:val="English" w:eastAsia="eu-ES"/>
        </w:rPr>
        <w:t>Once all the parameters have been adjusted, we can arrive at this image, on which we can apply the visual instruments.</w:t>
      </w:r>
    </w:p>
    <w:p xmlns:wp14="http://schemas.microsoft.com/office/word/2010/wordml" w:rsidR="00206017" w:rsidP="00F14D1C" w:rsidRDefault="00635F13" wp14:paraId="277D1428" wp14:textId="77777777">
      <w:pPr>
        <w:spacing w:after="0" w:line="360" w:lineRule="auto"/>
        <w:textAlignment w:val="baseline"/>
        <w:rPr>
          <w:rFonts w:ascii="Arial" w:hAnsi="Arial" w:eastAsia="Times New Roman" w:cs="Arial"/>
          <w:color w:val="000000"/>
          <w:sz w:val="24"/>
          <w:szCs w:val="24"/>
          <w:lang w:val="eu-ES" w:eastAsia="eu-ES"/>
        </w:rPr>
      </w:pPr>
      <w:r>
        <w:rPr>
          <w:rFonts w:ascii="Arial" w:hAnsi="Arial" w:eastAsia="Times New Roman" w:cs="Arial"/>
          <w:noProof/>
          <w:color w:val="000000"/>
          <w:sz w:val="24"/>
          <w:szCs w:val="24"/>
          <w:lang w:val="English" w:eastAsia="eu-ES"/>
        </w:rPr>
        <w:drawing>
          <wp:anchor xmlns:wp14="http://schemas.microsoft.com/office/word/2010/wordprocessingDrawing" distT="0" distB="0" distL="0" distR="0" simplePos="0" relativeHeight="251676672" behindDoc="0" locked="0" layoutInCell="1" allowOverlap="1" wp14:editId="7777777" wp14:anchorId="166DFEAD">
            <wp:simplePos x="0" y="0"/>
            <wp:positionH relativeFrom="margin">
              <wp:align>center</wp:align>
            </wp:positionH>
            <wp:positionV relativeFrom="paragraph">
              <wp:posOffset>347980</wp:posOffset>
            </wp:positionV>
            <wp:extent cx="1650365" cy="1743929"/>
            <wp:effectExtent l="0" t="0" r="6985" b="8890"/>
            <wp:wrapTopAndBottom/>
            <wp:docPr id="16" name="Irudi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650365" cy="1743929"/>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xmlns:wp14="http://schemas.microsoft.com/office/word/2010/wordml" w:rsidR="00635F13" w:rsidP="00F14D1C" w:rsidRDefault="00635F13" wp14:paraId="4101652C" wp14:textId="77777777">
      <w:pPr>
        <w:spacing w:after="0" w:line="360" w:lineRule="auto"/>
        <w:textAlignment w:val="baseline"/>
        <w:rPr>
          <w:rFonts w:ascii="Arial" w:hAnsi="Arial" w:eastAsia="Times New Roman" w:cs="Arial"/>
          <w:color w:val="000000"/>
          <w:sz w:val="24"/>
          <w:szCs w:val="24"/>
          <w:lang w:val="eu-ES" w:eastAsia="eu-ES"/>
        </w:rPr>
      </w:pPr>
    </w:p>
    <w:p xmlns:wp14="http://schemas.microsoft.com/office/word/2010/wordml" w:rsidRPr="00206017" w:rsidR="00206017" w:rsidP="00F14D1C" w:rsidRDefault="00206017" wp14:paraId="4B99056E" wp14:textId="77777777">
      <w:pPr>
        <w:spacing w:after="0" w:line="360" w:lineRule="auto"/>
        <w:textAlignment w:val="baseline"/>
        <w:rPr>
          <w:rFonts w:ascii="Arial" w:hAnsi="Arial" w:eastAsia="Times New Roman" w:cs="Arial"/>
          <w:color w:val="000000"/>
          <w:sz w:val="24"/>
          <w:szCs w:val="24"/>
          <w:lang w:val="es-ES" w:eastAsia="eu-ES"/>
        </w:rPr>
      </w:pPr>
    </w:p>
    <w:p xmlns:wp14="http://schemas.microsoft.com/office/word/2010/wordml" w:rsidRPr="00635F13" w:rsidR="00E11453" w:rsidP="00635F13" w:rsidRDefault="008154B7" wp14:paraId="3956B002" wp14:textId="77777777">
      <w:pPr>
        <w:pStyle w:val="1izenburua"/>
        <w:numPr>
          <w:ilvl w:val="1"/>
          <w:numId w:val="7"/>
        </w:numPr>
        <w:spacing w:line="360" w:lineRule="auto"/>
        <w:rPr>
          <w:rFonts w:ascii="Arial" w:hAnsi="Arial" w:cs="Arial"/>
          <w:bCs w:val="0"/>
          <w:szCs w:val="24"/>
          <w:lang w:val="eu-ES"/>
        </w:rPr>
      </w:pPr>
      <w:r>
        <w:rPr>
          <w:rFonts w:ascii="Arial" w:hAnsi="Arial" w:cs="Arial"/>
          <w:bCs w:val="0"/>
          <w:szCs w:val="24"/>
          <w:lang w:val="English"/>
        </w:rPr>
        <w:t>Conclusions</w:t>
      </w:r>
    </w:p>
    <w:p xmlns:wp14="http://schemas.microsoft.com/office/word/2010/wordml" w:rsidR="008154B7" w:rsidP="008154B7" w:rsidRDefault="008154B7" wp14:paraId="6E417DA1" wp14:textId="77777777">
      <w:pPr>
        <w:pStyle w:val="Normalaweb"/>
        <w:numPr>
          <w:ilvl w:val="0"/>
          <w:numId w:val="15"/>
        </w:numPr>
        <w:spacing w:line="360" w:lineRule="auto"/>
        <w:rPr>
          <w:rFonts w:ascii="Arial" w:hAnsi="Arial" w:cs="Arial"/>
          <w:color w:val="000000"/>
        </w:rPr>
      </w:pPr>
      <w:proofErr w:type="spellStart"/>
      <w:r w:rsidRPr="008154B7">
        <w:rPr>
          <w:rFonts w:ascii="Arial" w:hAnsi="Arial" w:cs="Arial"/>
          <w:color w:val="000000"/>
          <w:lang w:val="English"/>
        </w:rPr>
        <w:t xml:space="preserve">Proper use of the Cognex 5100 camera requires a number of technical capabilities; However, if set up correctly, it delivers high-quality results. </w:t>
      </w:r>
      <w:proofErr w:type="spellEnd"/>
    </w:p>
    <w:p xmlns:wp14="http://schemas.microsoft.com/office/word/2010/wordml" w:rsidRPr="008154B7" w:rsidR="008154B7" w:rsidP="008154B7" w:rsidRDefault="008154B7" wp14:paraId="59ACA48B" wp14:textId="77777777">
      <w:pPr>
        <w:pStyle w:val="Normalaweb"/>
        <w:numPr>
          <w:ilvl w:val="0"/>
          <w:numId w:val="15"/>
        </w:numPr>
        <w:spacing w:line="360" w:lineRule="auto"/>
        <w:rPr>
          <w:rFonts w:ascii="Arial" w:hAnsi="Arial" w:cs="Arial"/>
          <w:color w:val="000000"/>
        </w:rPr>
      </w:pPr>
      <w:r w:rsidRPr="008154B7">
        <w:rPr>
          <w:rFonts w:ascii="Arial" w:hAnsi="Arial" w:cs="Arial"/>
          <w:color w:val="000000"/>
          <w:lang w:val="English"/>
        </w:rPr>
        <w:t xml:space="preserve">The balance between clarity, focus and exposure parameters is essential to achieve optimal image quality.</w:t>
      </w:r>
      <w:proofErr w:type="spellStart"/>
      <w:proofErr w:type="spellEnd"/>
    </w:p>
    <w:p xmlns:wp14="http://schemas.microsoft.com/office/word/2010/wordml" w:rsidRPr="008154B7" w:rsidR="008154B7" w:rsidP="008154B7" w:rsidRDefault="008154B7" wp14:paraId="2EBDCF7F" wp14:textId="77777777">
      <w:pPr>
        <w:pStyle w:val="Normalaweb"/>
        <w:numPr>
          <w:ilvl w:val="0"/>
          <w:numId w:val="15"/>
        </w:numPr>
        <w:spacing w:line="360" w:lineRule="auto"/>
        <w:rPr>
          <w:rFonts w:ascii="Arial" w:hAnsi="Arial" w:cs="Arial"/>
          <w:color w:val="000000"/>
        </w:rPr>
      </w:pPr>
      <w:r w:rsidRPr="008154B7">
        <w:rPr>
          <w:rFonts w:ascii="Arial" w:hAnsi="Arial" w:cs="Arial"/>
          <w:color w:val="000000"/>
          <w:lang w:val="English"/>
        </w:rPr>
        <w:t>In-Sight software is a robust machine vision tool, but to realize its full potential requires proper basic technical configuration.</w:t>
      </w:r>
      <w:proofErr w:type="spellStart"/>
      <w:proofErr w:type="spellEnd"/>
    </w:p>
    <w:p xmlns:wp14="http://schemas.microsoft.com/office/word/2010/wordml" w:rsidRPr="005B7239" w:rsidR="00885DF0" w:rsidP="008154B7" w:rsidRDefault="00885DF0" wp14:paraId="1299C43A" wp14:textId="77777777">
      <w:pPr>
        <w:pStyle w:val="1izenburua"/>
        <w:spacing w:line="360" w:lineRule="auto"/>
        <w:rPr>
          <w:rFonts w:ascii="Arial" w:hAnsi="Arial" w:cs="Arial"/>
          <w:sz w:val="24"/>
          <w:szCs w:val="24"/>
          <w:lang w:val="eu-ES"/>
        </w:rPr>
      </w:pPr>
    </w:p>
    <w:sectPr w:rsidRPr="005B7239" w:rsidR="00885DF0" w:rsidSect="00093622">
      <w:headerReference w:type="default" r:id="rId28"/>
      <w:footerReference w:type="default" r:id="rId29"/>
      <w:pgSz w:w="12240" w:h="15840" w:orient="portrait"/>
      <w:pgMar w:top="1701" w:right="1418" w:bottom="1418" w:left="1701" w:header="142" w:footer="720" w:gutter="0"/>
      <w:pgNumType w:start="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xmlns:wp14="http://schemas.microsoft.com/office/word/2010/wordml" w:rsidR="00816662" w:rsidP="00530AAA" w:rsidRDefault="00816662" w14:paraId="3461D779" wp14:textId="77777777">
      <w:pPr>
        <w:spacing w:after="0" w:line="240" w:lineRule="auto"/>
      </w:pPr>
      <w:r>
        <w:separator/>
      </w:r>
    </w:p>
  </w:endnote>
  <w:endnote w:type="continuationSeparator" w:id="0">
    <w:p xmlns:wp14="http://schemas.microsoft.com/office/word/2010/wordml" w:rsidR="00816662" w:rsidP="00530AAA" w:rsidRDefault="00816662" w14:paraId="3CF2D8B6" wp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60339317"/>
      <w:docPartObj>
        <w:docPartGallery w:val="Page Numbers (Bottom of Page)"/>
        <w:docPartUnique/>
      </w:docPartObj>
    </w:sdtPr>
    <w:sdtEndPr/>
    <w:sdtContent>
      <w:p xmlns:wp14="http://schemas.microsoft.com/office/word/2010/wordml" w:rsidR="006B5319" w:rsidRDefault="006B5319" wp14:paraId="73507F4C" wp14:textId="77777777">
        <w:pPr>
          <w:pStyle w:val="Orri-oina"/>
          <w:jc w:val="right"/>
        </w:pPr>
        <w:r>
          <w:rPr>
            <w:lang w:val="English"/>
          </w:rPr>
          <w:fldChar w:fldCharType="begin"/>
        </w:r>
        <w:r>
          <w:rPr>
            <w:lang w:val="English"/>
          </w:rPr>
          <w:instrText>PAGE   \* MERGEFORMAT</w:instrText>
        </w:r>
        <w:r>
          <w:rPr>
            <w:lang w:val="English"/>
          </w:rPr>
          <w:fldChar w:fldCharType="separate"/>
        </w:r>
        <w:r w:rsidRPr="00B6247A" w:rsidR="00B6247A">
          <w:rPr>
            <w:noProof/>
            <w:lang w:val="English"/>
          </w:rPr>
          <w:t>8</w:t>
        </w:r>
        <w:r>
          <w:rPr>
            <w:lang w:val="English"/>
          </w:rPr>
          <w:fldChar w:fldCharType="end"/>
        </w:r>
      </w:p>
    </w:sdtContent>
  </w:sdt>
  <w:p xmlns:wp14="http://schemas.microsoft.com/office/word/2010/wordml" w:rsidR="006B5319" w:rsidRDefault="006B5319" wp14:paraId="4DDBEF00" wp14:textId="77777777">
    <w:pPr>
      <w:pStyle w:val="Orri-oin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xmlns:wp14="http://schemas.microsoft.com/office/word/2010/wordml" w:rsidR="00816662" w:rsidP="00530AAA" w:rsidRDefault="00816662" w14:paraId="1FC39945" wp14:textId="77777777">
      <w:pPr>
        <w:spacing w:after="0" w:line="240" w:lineRule="auto"/>
      </w:pPr>
      <w:r>
        <w:separator/>
      </w:r>
    </w:p>
  </w:footnote>
  <w:footnote w:type="continuationSeparator" w:id="0">
    <w:p xmlns:wp14="http://schemas.microsoft.com/office/word/2010/wordml" w:rsidR="00816662" w:rsidP="00530AAA" w:rsidRDefault="00816662" w14:paraId="0562CB0E" wp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p14">
  <w:p xmlns:wp14="http://schemas.microsoft.com/office/word/2010/wordml" w:rsidR="006B5319" w:rsidP="00530AAA" w:rsidRDefault="006B5319" wp14:paraId="49934648" wp14:textId="77777777">
    <w:pPr>
      <w:pStyle w:val="1izenburua"/>
      <w:spacing w:line="360" w:lineRule="auto"/>
      <w:jc w:val="right"/>
      <w:rPr>
        <w:rFonts w:ascii="Arial" w:hAnsi="Arial" w:cs="Arial"/>
        <w:lang w:val="eu-ES"/>
      </w:rPr>
    </w:pPr>
    <w:r>
      <w:rPr>
        <w:noProof/>
        <w:lang w:val="English" w:eastAsia="eu-ES"/>
      </w:rPr>
      <w:drawing>
        <wp:anchor xmlns:wp14="http://schemas.microsoft.com/office/word/2010/wordprocessingDrawing" distT="114300" distB="114300" distL="114300" distR="114300" simplePos="0" relativeHeight="251659264" behindDoc="0" locked="0" layoutInCell="1" hidden="0" allowOverlap="1" wp14:editId="2F3C440E" wp14:anchorId="0478F42E">
          <wp:simplePos x="0" y="0"/>
          <wp:positionH relativeFrom="margin">
            <wp:align>center</wp:align>
          </wp:positionH>
          <wp:positionV relativeFrom="paragraph">
            <wp:posOffset>60960</wp:posOffset>
          </wp:positionV>
          <wp:extent cx="1281113" cy="547384"/>
          <wp:effectExtent l="0" t="0" r="0" b="5080"/>
          <wp:wrapNone/>
          <wp:docPr id="10"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1"/>
                  <a:srcRect/>
                  <a:stretch>
                    <a:fillRect/>
                  </a:stretch>
                </pic:blipFill>
                <pic:spPr>
                  <a:xfrm>
                    <a:off x="0" y="0"/>
                    <a:ext cx="1281113" cy="547384"/>
                  </a:xfrm>
                  <a:prstGeom prst="rect">
                    <a:avLst/>
                  </a:prstGeom>
                  <a:ln/>
                </pic:spPr>
              </pic:pic>
            </a:graphicData>
          </a:graphic>
        </wp:anchor>
      </w:drawing>
    </w:r>
    <w:r>
      <w:rPr>
        <w:noProof/>
        <w:lang w:val="English" w:eastAsia="eu-ES"/>
      </w:rPr>
      <w:drawing>
        <wp:anchor xmlns:wp14="http://schemas.microsoft.com/office/word/2010/wordprocessingDrawing" distT="0" distB="0" distL="114300" distR="114300" simplePos="0" relativeHeight="251661312" behindDoc="0" locked="0" layoutInCell="1" allowOverlap="1" wp14:editId="268E7DA9" wp14:anchorId="292FB70F">
          <wp:simplePos x="0" y="0"/>
          <wp:positionH relativeFrom="margin">
            <wp:align>left</wp:align>
          </wp:positionH>
          <wp:positionV relativeFrom="paragraph">
            <wp:posOffset>83185</wp:posOffset>
          </wp:positionV>
          <wp:extent cx="1050475" cy="611079"/>
          <wp:effectExtent l="0" t="0" r="0" b="0"/>
          <wp:wrapNone/>
          <wp:docPr id="11" name="Irudi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riginala sloganarekin.jpg"/>
                  <pic:cNvPicPr/>
                </pic:nvPicPr>
                <pic:blipFill>
                  <a:blip r:embed="rId2">
                    <a:extLst>
                      <a:ext uri="{28A0092B-C50C-407E-A947-70E740481C1C}">
                        <a14:useLocalDpi xmlns:a14="http://schemas.microsoft.com/office/drawing/2010/main" val="0"/>
                      </a:ext>
                    </a:extLst>
                  </a:blip>
                  <a:stretch>
                    <a:fillRect/>
                  </a:stretch>
                </pic:blipFill>
                <pic:spPr>
                  <a:xfrm>
                    <a:off x="0" y="0"/>
                    <a:ext cx="1050475" cy="611079"/>
                  </a:xfrm>
                  <a:prstGeom prst="rect">
                    <a:avLst/>
                  </a:prstGeom>
                </pic:spPr>
              </pic:pic>
            </a:graphicData>
          </a:graphic>
          <wp14:sizeRelH relativeFrom="margin">
            <wp14:pctWidth>0</wp14:pctWidth>
          </wp14:sizeRelH>
          <wp14:sizeRelV relativeFrom="margin">
            <wp14:pctHeight>0</wp14:pctHeight>
          </wp14:sizeRelV>
        </wp:anchor>
      </w:drawing>
    </w:r>
    <w:r w:rsidR="00655D43">
      <w:rPr>
        <w:rFonts w:ascii="Arial" w:hAnsi="Arial" w:cs="Arial"/>
        <w:lang w:val="English"/>
      </w:rPr>
      <w:t>1st Activity</w:t>
    </w:r>
  </w:p>
  <w:p xmlns:wp14="http://schemas.microsoft.com/office/word/2010/wordml" w:rsidR="006B5319" w:rsidRDefault="006B5319" wp14:paraId="0FB78278" wp14:textId="77777777">
    <w:pPr>
      <w:pStyle w:val="Goiburua"/>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E"/>
    <w:multiLevelType w:val="singleLevel"/>
    <w:tmpl w:val="FB12693A"/>
    <w:lvl w:ilvl="0">
      <w:start w:val="1"/>
      <w:numFmt w:val="decimal"/>
      <w:pStyle w:val="Zenbaki-zerrenda3"/>
      <w:lvlText w:val="%1."/>
      <w:lvlJc w:val="left"/>
      <w:pPr>
        <w:tabs>
          <w:tab w:val="num" w:pos="1080"/>
        </w:tabs>
        <w:ind w:left="1080" w:hanging="360"/>
      </w:pPr>
    </w:lvl>
  </w:abstractNum>
  <w:abstractNum w:abstractNumId="1" w15:restartNumberingAfterBreak="0">
    <w:nsid w:val="FFFFFF7F"/>
    <w:multiLevelType w:val="singleLevel"/>
    <w:tmpl w:val="38441652"/>
    <w:lvl w:ilvl="0">
      <w:start w:val="1"/>
      <w:numFmt w:val="decimal"/>
      <w:pStyle w:val="Zenbaki-zerrenda2"/>
      <w:lvlText w:val="%1."/>
      <w:lvlJc w:val="left"/>
      <w:pPr>
        <w:tabs>
          <w:tab w:val="num" w:pos="720"/>
        </w:tabs>
        <w:ind w:left="720" w:hanging="360"/>
      </w:pPr>
    </w:lvl>
  </w:abstractNum>
  <w:abstractNum w:abstractNumId="2" w15:restartNumberingAfterBreak="0">
    <w:nsid w:val="FFFFFF82"/>
    <w:multiLevelType w:val="singleLevel"/>
    <w:tmpl w:val="F3EAFDEC"/>
    <w:lvl w:ilvl="0">
      <w:start w:val="1"/>
      <w:numFmt w:val="bullet"/>
      <w:pStyle w:val="Bulet-zerrenda3"/>
      <w:lvlText w:val=""/>
      <w:lvlJc w:val="left"/>
      <w:pPr>
        <w:tabs>
          <w:tab w:val="num" w:pos="1080"/>
        </w:tabs>
        <w:ind w:left="1080" w:hanging="360"/>
      </w:pPr>
      <w:rPr>
        <w:rFonts w:hint="default" w:ascii="Symbol" w:hAnsi="Symbol"/>
      </w:rPr>
    </w:lvl>
  </w:abstractNum>
  <w:abstractNum w:abstractNumId="3" w15:restartNumberingAfterBreak="0">
    <w:nsid w:val="FFFFFF83"/>
    <w:multiLevelType w:val="singleLevel"/>
    <w:tmpl w:val="3D1EFFD4"/>
    <w:lvl w:ilvl="0">
      <w:start w:val="1"/>
      <w:numFmt w:val="bullet"/>
      <w:pStyle w:val="Bulet-zerrenda2"/>
      <w:lvlText w:val=""/>
      <w:lvlJc w:val="left"/>
      <w:pPr>
        <w:tabs>
          <w:tab w:val="num" w:pos="720"/>
        </w:tabs>
        <w:ind w:left="720" w:hanging="360"/>
      </w:pPr>
      <w:rPr>
        <w:rFonts w:hint="default" w:ascii="Symbol" w:hAnsi="Symbol"/>
      </w:rPr>
    </w:lvl>
  </w:abstractNum>
  <w:abstractNum w:abstractNumId="4" w15:restartNumberingAfterBreak="0">
    <w:nsid w:val="FFFFFF88"/>
    <w:multiLevelType w:val="singleLevel"/>
    <w:tmpl w:val="D0A62B40"/>
    <w:lvl w:ilvl="0">
      <w:start w:val="1"/>
      <w:numFmt w:val="decimal"/>
      <w:pStyle w:val="Zenbaki-zerrenda"/>
      <w:lvlText w:val="%1."/>
      <w:lvlJc w:val="left"/>
      <w:pPr>
        <w:tabs>
          <w:tab w:val="num" w:pos="360"/>
        </w:tabs>
        <w:ind w:left="360" w:hanging="360"/>
      </w:pPr>
    </w:lvl>
  </w:abstractNum>
  <w:abstractNum w:abstractNumId="5" w15:restartNumberingAfterBreak="0">
    <w:nsid w:val="FFFFFF89"/>
    <w:multiLevelType w:val="singleLevel"/>
    <w:tmpl w:val="29761A62"/>
    <w:lvl w:ilvl="0">
      <w:start w:val="1"/>
      <w:numFmt w:val="bullet"/>
      <w:pStyle w:val="Bulet-zerrenda"/>
      <w:lvlText w:val=""/>
      <w:lvlJc w:val="left"/>
      <w:pPr>
        <w:tabs>
          <w:tab w:val="num" w:pos="360"/>
        </w:tabs>
        <w:ind w:left="360" w:hanging="360"/>
      </w:pPr>
      <w:rPr>
        <w:rFonts w:hint="default" w:ascii="Symbol" w:hAnsi="Symbol"/>
      </w:rPr>
    </w:lvl>
  </w:abstractNum>
  <w:abstractNum w:abstractNumId="6" w15:restartNumberingAfterBreak="0">
    <w:nsid w:val="26B23165"/>
    <w:multiLevelType w:val="hybridMultilevel"/>
    <w:tmpl w:val="79B8EA72"/>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7" w15:restartNumberingAfterBreak="0">
    <w:nsid w:val="35802CA0"/>
    <w:multiLevelType w:val="multilevel"/>
    <w:tmpl w:val="51F4551A"/>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8" w15:restartNumberingAfterBreak="0">
    <w:nsid w:val="37E87BE2"/>
    <w:multiLevelType w:val="multilevel"/>
    <w:tmpl w:val="042D001F"/>
    <w:lvl w:ilvl="0">
      <w:start w:val="1"/>
      <w:numFmt w:val="decimal"/>
      <w:lvlText w:val="%1."/>
      <w:lvlJc w:val="left"/>
      <w:pPr>
        <w:ind w:left="360" w:hanging="360"/>
      </w:pPr>
      <w:rPr>
        <w:rFonts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43776A4A"/>
    <w:multiLevelType w:val="hybridMultilevel"/>
    <w:tmpl w:val="D250D4D8"/>
    <w:lvl w:ilvl="0" w:tplc="042D0001">
      <w:start w:val="1"/>
      <w:numFmt w:val="bullet"/>
      <w:lvlText w:val=""/>
      <w:lvlJc w:val="left"/>
      <w:pPr>
        <w:ind w:left="720" w:hanging="360"/>
      </w:pPr>
      <w:rPr>
        <w:rFonts w:hint="default" w:ascii="Symbol" w:hAnsi="Symbol"/>
      </w:rPr>
    </w:lvl>
    <w:lvl w:ilvl="1" w:tplc="042D0003">
      <w:start w:val="1"/>
      <w:numFmt w:val="bullet"/>
      <w:lvlText w:val="o"/>
      <w:lvlJc w:val="left"/>
      <w:pPr>
        <w:ind w:left="1440" w:hanging="360"/>
      </w:pPr>
      <w:rPr>
        <w:rFonts w:hint="default" w:ascii="Courier New" w:hAnsi="Courier New" w:cs="Courier New"/>
      </w:rPr>
    </w:lvl>
    <w:lvl w:ilvl="2" w:tplc="042D0005">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0" w15:restartNumberingAfterBreak="0">
    <w:nsid w:val="4AE57931"/>
    <w:multiLevelType w:val="multilevel"/>
    <w:tmpl w:val="338A954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1" w15:restartNumberingAfterBreak="0">
    <w:nsid w:val="5DFA0AC9"/>
    <w:multiLevelType w:val="multilevel"/>
    <w:tmpl w:val="DEB083EE"/>
    <w:lvl w:ilvl="0">
      <w:start w:val="1"/>
      <w:numFmt w:val="bullet"/>
      <w:lvlText w:val=""/>
      <w:lvlJc w:val="left"/>
      <w:pPr>
        <w:tabs>
          <w:tab w:val="num" w:pos="720"/>
        </w:tabs>
        <w:ind w:left="720" w:hanging="360"/>
      </w:pPr>
      <w:rPr>
        <w:rFonts w:hint="default" w:ascii="Symbol" w:hAnsi="Symbol"/>
        <w:sz w:val="20"/>
      </w:rPr>
    </w:lvl>
    <w:lvl w:ilvl="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2" w15:restartNumberingAfterBreak="0">
    <w:nsid w:val="61A713D6"/>
    <w:multiLevelType w:val="hybridMultilevel"/>
    <w:tmpl w:val="6F50AF96"/>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abstractNum w:abstractNumId="13" w15:restartNumberingAfterBreak="0">
    <w:nsid w:val="6AA87CE2"/>
    <w:multiLevelType w:val="multilevel"/>
    <w:tmpl w:val="80E0811E"/>
    <w:lvl w:ilvl="0">
      <w:start w:val="1"/>
      <w:numFmt w:val="bullet"/>
      <w:lvlText w:val=""/>
      <w:lvlJc w:val="left"/>
      <w:pPr>
        <w:tabs>
          <w:tab w:val="num" w:pos="720"/>
        </w:tabs>
        <w:ind w:left="720" w:hanging="360"/>
      </w:pPr>
      <w:rPr>
        <w:rFonts w:hint="default" w:ascii="Symbol" w:hAnsi="Symbol"/>
        <w:sz w:val="20"/>
      </w:rPr>
    </w:lvl>
    <w:lvl w:ilvl="1" w:tentative="1">
      <w:start w:val="1"/>
      <w:numFmt w:val="bullet"/>
      <w:lvlText w:val="o"/>
      <w:lvlJc w:val="left"/>
      <w:pPr>
        <w:tabs>
          <w:tab w:val="num" w:pos="1440"/>
        </w:tabs>
        <w:ind w:left="1440" w:hanging="360"/>
      </w:pPr>
      <w:rPr>
        <w:rFonts w:hint="default" w:ascii="Courier New" w:hAnsi="Courier New"/>
        <w:sz w:val="20"/>
      </w:rPr>
    </w:lvl>
    <w:lvl w:ilvl="2" w:tentative="1">
      <w:start w:val="1"/>
      <w:numFmt w:val="bullet"/>
      <w:lvlText w:val=""/>
      <w:lvlJc w:val="left"/>
      <w:pPr>
        <w:tabs>
          <w:tab w:val="num" w:pos="2160"/>
        </w:tabs>
        <w:ind w:left="2160" w:hanging="360"/>
      </w:pPr>
      <w:rPr>
        <w:rFonts w:hint="default" w:ascii="Wingdings" w:hAnsi="Wingdings"/>
        <w:sz w:val="20"/>
      </w:rPr>
    </w:lvl>
    <w:lvl w:ilvl="3" w:tentative="1">
      <w:start w:val="1"/>
      <w:numFmt w:val="bullet"/>
      <w:lvlText w:val=""/>
      <w:lvlJc w:val="left"/>
      <w:pPr>
        <w:tabs>
          <w:tab w:val="num" w:pos="2880"/>
        </w:tabs>
        <w:ind w:left="2880" w:hanging="360"/>
      </w:pPr>
      <w:rPr>
        <w:rFonts w:hint="default" w:ascii="Wingdings" w:hAnsi="Wingdings"/>
        <w:sz w:val="20"/>
      </w:rPr>
    </w:lvl>
    <w:lvl w:ilvl="4" w:tentative="1">
      <w:start w:val="1"/>
      <w:numFmt w:val="bullet"/>
      <w:lvlText w:val=""/>
      <w:lvlJc w:val="left"/>
      <w:pPr>
        <w:tabs>
          <w:tab w:val="num" w:pos="3600"/>
        </w:tabs>
        <w:ind w:left="3600" w:hanging="360"/>
      </w:pPr>
      <w:rPr>
        <w:rFonts w:hint="default" w:ascii="Wingdings" w:hAnsi="Wingdings"/>
        <w:sz w:val="20"/>
      </w:rPr>
    </w:lvl>
    <w:lvl w:ilvl="5" w:tentative="1">
      <w:start w:val="1"/>
      <w:numFmt w:val="bullet"/>
      <w:lvlText w:val=""/>
      <w:lvlJc w:val="left"/>
      <w:pPr>
        <w:tabs>
          <w:tab w:val="num" w:pos="4320"/>
        </w:tabs>
        <w:ind w:left="4320" w:hanging="360"/>
      </w:pPr>
      <w:rPr>
        <w:rFonts w:hint="default" w:ascii="Wingdings" w:hAnsi="Wingdings"/>
        <w:sz w:val="20"/>
      </w:rPr>
    </w:lvl>
    <w:lvl w:ilvl="6" w:tentative="1">
      <w:start w:val="1"/>
      <w:numFmt w:val="bullet"/>
      <w:lvlText w:val=""/>
      <w:lvlJc w:val="left"/>
      <w:pPr>
        <w:tabs>
          <w:tab w:val="num" w:pos="5040"/>
        </w:tabs>
        <w:ind w:left="5040" w:hanging="360"/>
      </w:pPr>
      <w:rPr>
        <w:rFonts w:hint="default" w:ascii="Wingdings" w:hAnsi="Wingdings"/>
        <w:sz w:val="20"/>
      </w:rPr>
    </w:lvl>
    <w:lvl w:ilvl="7" w:tentative="1">
      <w:start w:val="1"/>
      <w:numFmt w:val="bullet"/>
      <w:lvlText w:val=""/>
      <w:lvlJc w:val="left"/>
      <w:pPr>
        <w:tabs>
          <w:tab w:val="num" w:pos="5760"/>
        </w:tabs>
        <w:ind w:left="5760" w:hanging="360"/>
      </w:pPr>
      <w:rPr>
        <w:rFonts w:hint="default" w:ascii="Wingdings" w:hAnsi="Wingdings"/>
        <w:sz w:val="20"/>
      </w:rPr>
    </w:lvl>
    <w:lvl w:ilvl="8" w:tentative="1">
      <w:start w:val="1"/>
      <w:numFmt w:val="bullet"/>
      <w:lvlText w:val=""/>
      <w:lvlJc w:val="left"/>
      <w:pPr>
        <w:tabs>
          <w:tab w:val="num" w:pos="6480"/>
        </w:tabs>
        <w:ind w:left="6480" w:hanging="360"/>
      </w:pPr>
      <w:rPr>
        <w:rFonts w:hint="default" w:ascii="Wingdings" w:hAnsi="Wingdings"/>
        <w:sz w:val="20"/>
      </w:rPr>
    </w:lvl>
  </w:abstractNum>
  <w:abstractNum w:abstractNumId="14" w15:restartNumberingAfterBreak="0">
    <w:nsid w:val="714372AD"/>
    <w:multiLevelType w:val="hybridMultilevel"/>
    <w:tmpl w:val="5628C5EA"/>
    <w:lvl w:ilvl="0" w:tplc="042D0001">
      <w:start w:val="1"/>
      <w:numFmt w:val="bullet"/>
      <w:lvlText w:val=""/>
      <w:lvlJc w:val="left"/>
      <w:pPr>
        <w:ind w:left="720" w:hanging="360"/>
      </w:pPr>
      <w:rPr>
        <w:rFonts w:hint="default" w:ascii="Symbol" w:hAnsi="Symbol"/>
      </w:rPr>
    </w:lvl>
    <w:lvl w:ilvl="1" w:tplc="042D0003" w:tentative="1">
      <w:start w:val="1"/>
      <w:numFmt w:val="bullet"/>
      <w:lvlText w:val="o"/>
      <w:lvlJc w:val="left"/>
      <w:pPr>
        <w:ind w:left="1440" w:hanging="360"/>
      </w:pPr>
      <w:rPr>
        <w:rFonts w:hint="default" w:ascii="Courier New" w:hAnsi="Courier New" w:cs="Courier New"/>
      </w:rPr>
    </w:lvl>
    <w:lvl w:ilvl="2" w:tplc="042D0005" w:tentative="1">
      <w:start w:val="1"/>
      <w:numFmt w:val="bullet"/>
      <w:lvlText w:val=""/>
      <w:lvlJc w:val="left"/>
      <w:pPr>
        <w:ind w:left="2160" w:hanging="360"/>
      </w:pPr>
      <w:rPr>
        <w:rFonts w:hint="default" w:ascii="Wingdings" w:hAnsi="Wingdings"/>
      </w:rPr>
    </w:lvl>
    <w:lvl w:ilvl="3" w:tplc="042D0001" w:tentative="1">
      <w:start w:val="1"/>
      <w:numFmt w:val="bullet"/>
      <w:lvlText w:val=""/>
      <w:lvlJc w:val="left"/>
      <w:pPr>
        <w:ind w:left="2880" w:hanging="360"/>
      </w:pPr>
      <w:rPr>
        <w:rFonts w:hint="default" w:ascii="Symbol" w:hAnsi="Symbol"/>
      </w:rPr>
    </w:lvl>
    <w:lvl w:ilvl="4" w:tplc="042D0003" w:tentative="1">
      <w:start w:val="1"/>
      <w:numFmt w:val="bullet"/>
      <w:lvlText w:val="o"/>
      <w:lvlJc w:val="left"/>
      <w:pPr>
        <w:ind w:left="3600" w:hanging="360"/>
      </w:pPr>
      <w:rPr>
        <w:rFonts w:hint="default" w:ascii="Courier New" w:hAnsi="Courier New" w:cs="Courier New"/>
      </w:rPr>
    </w:lvl>
    <w:lvl w:ilvl="5" w:tplc="042D0005" w:tentative="1">
      <w:start w:val="1"/>
      <w:numFmt w:val="bullet"/>
      <w:lvlText w:val=""/>
      <w:lvlJc w:val="left"/>
      <w:pPr>
        <w:ind w:left="4320" w:hanging="360"/>
      </w:pPr>
      <w:rPr>
        <w:rFonts w:hint="default" w:ascii="Wingdings" w:hAnsi="Wingdings"/>
      </w:rPr>
    </w:lvl>
    <w:lvl w:ilvl="6" w:tplc="042D0001" w:tentative="1">
      <w:start w:val="1"/>
      <w:numFmt w:val="bullet"/>
      <w:lvlText w:val=""/>
      <w:lvlJc w:val="left"/>
      <w:pPr>
        <w:ind w:left="5040" w:hanging="360"/>
      </w:pPr>
      <w:rPr>
        <w:rFonts w:hint="default" w:ascii="Symbol" w:hAnsi="Symbol"/>
      </w:rPr>
    </w:lvl>
    <w:lvl w:ilvl="7" w:tplc="042D0003" w:tentative="1">
      <w:start w:val="1"/>
      <w:numFmt w:val="bullet"/>
      <w:lvlText w:val="o"/>
      <w:lvlJc w:val="left"/>
      <w:pPr>
        <w:ind w:left="5760" w:hanging="360"/>
      </w:pPr>
      <w:rPr>
        <w:rFonts w:hint="default" w:ascii="Courier New" w:hAnsi="Courier New" w:cs="Courier New"/>
      </w:rPr>
    </w:lvl>
    <w:lvl w:ilvl="8" w:tplc="042D0005" w:tentative="1">
      <w:start w:val="1"/>
      <w:numFmt w:val="bullet"/>
      <w:lvlText w:val=""/>
      <w:lvlJc w:val="left"/>
      <w:pPr>
        <w:ind w:left="6480" w:hanging="360"/>
      </w:pPr>
      <w:rPr>
        <w:rFonts w:hint="default" w:ascii="Wingdings" w:hAnsi="Wingdings"/>
      </w:rPr>
    </w:lvl>
  </w:abstractNum>
  <w:num w:numId="1">
    <w:abstractNumId w:val="5"/>
  </w:num>
  <w:num w:numId="2">
    <w:abstractNumId w:val="3"/>
  </w:num>
  <w:num w:numId="3">
    <w:abstractNumId w:val="2"/>
  </w:num>
  <w:num w:numId="4">
    <w:abstractNumId w:val="4"/>
  </w:num>
  <w:num w:numId="5">
    <w:abstractNumId w:val="1"/>
  </w:num>
  <w:num w:numId="6">
    <w:abstractNumId w:val="0"/>
  </w:num>
  <w:num w:numId="7">
    <w:abstractNumId w:val="8"/>
  </w:num>
  <w:num w:numId="8">
    <w:abstractNumId w:val="11"/>
  </w:num>
  <w:num w:numId="9">
    <w:abstractNumId w:val="9"/>
  </w:num>
  <w:num w:numId="10">
    <w:abstractNumId w:val="10"/>
  </w:num>
  <w:num w:numId="11">
    <w:abstractNumId w:val="7"/>
  </w:num>
  <w:num w:numId="12">
    <w:abstractNumId w:val="13"/>
  </w:num>
  <w:num w:numId="13">
    <w:abstractNumId w:val="12"/>
  </w:num>
  <w:num w:numId="14">
    <w:abstractNumId w:val="6"/>
  </w:num>
  <w:num w:numId="15">
    <w:abstractNumId w:val="14"/>
  </w:num>
  <w:numIdMacAtCleanup w:val="9"/>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p14">
  <w:zoom w:percent="100"/>
  <w:proofState w:spelling="clean" w:grammar="dirty"/>
  <w:trackRevisions w:val="false"/>
  <w:defaultTabStop w:val="720"/>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47730"/>
    <w:rsid w:val="000212B3"/>
    <w:rsid w:val="0002452D"/>
    <w:rsid w:val="00031B1A"/>
    <w:rsid w:val="00034616"/>
    <w:rsid w:val="0006063C"/>
    <w:rsid w:val="00082E79"/>
    <w:rsid w:val="00091B12"/>
    <w:rsid w:val="00093622"/>
    <w:rsid w:val="000A2664"/>
    <w:rsid w:val="000B27C0"/>
    <w:rsid w:val="000C62C9"/>
    <w:rsid w:val="000C6794"/>
    <w:rsid w:val="000F0F40"/>
    <w:rsid w:val="000F218A"/>
    <w:rsid w:val="000F32D8"/>
    <w:rsid w:val="00130B8F"/>
    <w:rsid w:val="00132A65"/>
    <w:rsid w:val="001410F8"/>
    <w:rsid w:val="001453EA"/>
    <w:rsid w:val="0015074B"/>
    <w:rsid w:val="00162BE6"/>
    <w:rsid w:val="001850E1"/>
    <w:rsid w:val="001978FA"/>
    <w:rsid w:val="001C16F6"/>
    <w:rsid w:val="001D704D"/>
    <w:rsid w:val="00206017"/>
    <w:rsid w:val="0029639D"/>
    <w:rsid w:val="002B13C4"/>
    <w:rsid w:val="002B2B58"/>
    <w:rsid w:val="002B3523"/>
    <w:rsid w:val="002C2419"/>
    <w:rsid w:val="002F2DB3"/>
    <w:rsid w:val="0031604C"/>
    <w:rsid w:val="00326F90"/>
    <w:rsid w:val="003337E1"/>
    <w:rsid w:val="00350B03"/>
    <w:rsid w:val="003A4CB4"/>
    <w:rsid w:val="003C6E5F"/>
    <w:rsid w:val="003E6CD8"/>
    <w:rsid w:val="004356F1"/>
    <w:rsid w:val="004A3961"/>
    <w:rsid w:val="00501802"/>
    <w:rsid w:val="00513386"/>
    <w:rsid w:val="00514E60"/>
    <w:rsid w:val="00527618"/>
    <w:rsid w:val="00530AAA"/>
    <w:rsid w:val="005B7239"/>
    <w:rsid w:val="005E4B8F"/>
    <w:rsid w:val="0063592F"/>
    <w:rsid w:val="00635F13"/>
    <w:rsid w:val="00655D43"/>
    <w:rsid w:val="00677CB4"/>
    <w:rsid w:val="006B5319"/>
    <w:rsid w:val="006F132E"/>
    <w:rsid w:val="006F5C00"/>
    <w:rsid w:val="00721D1A"/>
    <w:rsid w:val="00742573"/>
    <w:rsid w:val="007757AC"/>
    <w:rsid w:val="00792BAE"/>
    <w:rsid w:val="007A45AD"/>
    <w:rsid w:val="0080202C"/>
    <w:rsid w:val="008154B7"/>
    <w:rsid w:val="00816662"/>
    <w:rsid w:val="00824620"/>
    <w:rsid w:val="008651D1"/>
    <w:rsid w:val="00873731"/>
    <w:rsid w:val="00885DF0"/>
    <w:rsid w:val="008B12EA"/>
    <w:rsid w:val="008B4288"/>
    <w:rsid w:val="008D1705"/>
    <w:rsid w:val="008E3550"/>
    <w:rsid w:val="008F4B00"/>
    <w:rsid w:val="00970E19"/>
    <w:rsid w:val="009872AA"/>
    <w:rsid w:val="009A3940"/>
    <w:rsid w:val="009C4E5F"/>
    <w:rsid w:val="009C5AF5"/>
    <w:rsid w:val="009E7014"/>
    <w:rsid w:val="00A15E57"/>
    <w:rsid w:val="00A43817"/>
    <w:rsid w:val="00A46CBB"/>
    <w:rsid w:val="00A511E6"/>
    <w:rsid w:val="00A91E8B"/>
    <w:rsid w:val="00AA1D8D"/>
    <w:rsid w:val="00AA5415"/>
    <w:rsid w:val="00AC1A24"/>
    <w:rsid w:val="00AC61F8"/>
    <w:rsid w:val="00AD5564"/>
    <w:rsid w:val="00B47730"/>
    <w:rsid w:val="00B6247A"/>
    <w:rsid w:val="00BB4643"/>
    <w:rsid w:val="00BC4248"/>
    <w:rsid w:val="00C21BB1"/>
    <w:rsid w:val="00C24244"/>
    <w:rsid w:val="00C742C7"/>
    <w:rsid w:val="00C847DF"/>
    <w:rsid w:val="00CB0664"/>
    <w:rsid w:val="00D226DF"/>
    <w:rsid w:val="00D3238E"/>
    <w:rsid w:val="00DA739E"/>
    <w:rsid w:val="00DE439B"/>
    <w:rsid w:val="00DF3B80"/>
    <w:rsid w:val="00E05DEB"/>
    <w:rsid w:val="00E11453"/>
    <w:rsid w:val="00E26D75"/>
    <w:rsid w:val="00E447B9"/>
    <w:rsid w:val="00E76665"/>
    <w:rsid w:val="00EA76C5"/>
    <w:rsid w:val="00EE29BF"/>
    <w:rsid w:val="00F14D1C"/>
    <w:rsid w:val="00F27CE2"/>
    <w:rsid w:val="00F411A0"/>
    <w:rsid w:val="00F629F5"/>
    <w:rsid w:val="00F80E03"/>
    <w:rsid w:val="00F91A3C"/>
    <w:rsid w:val="00FA0B43"/>
    <w:rsid w:val="00FA732D"/>
    <w:rsid w:val="00FB5A8A"/>
    <w:rsid w:val="00FC693F"/>
    <w:rsid w:val="00FD3082"/>
    <w:rsid w:val="00FD5CDF"/>
    <w:rsid w:val="2BFB4889"/>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1C28CE5F"/>
  <w14:defaultImageDpi w14:val="300"/>
  <w15:docId w15:val="{3649ADE8-F2E7-4064-A355-B1A61B41688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p14">
  <w:docDefaults>
    <w:rPrDefault>
      <w:rPr>
        <w:rFonts w:asciiTheme="minorHAnsi" w:hAnsiTheme="minorHAnsi" w:eastAsiaTheme="minorEastAsia"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styleId="Normala" w:default="1">
    <w:name w:val="Normal"/>
    <w:qFormat/>
    <w:rsid w:val="00FC693F"/>
  </w:style>
  <w:style w:type="paragraph" w:styleId="1izenburua">
    <w:name w:val="heading 1"/>
    <w:basedOn w:val="Normala"/>
    <w:next w:val="Normala"/>
    <w:link w:val="1izenburuaKar"/>
    <w:uiPriority w:val="9"/>
    <w:qFormat/>
    <w:rsid w:val="00FC693F"/>
    <w:pPr>
      <w:keepNext/>
      <w:keepLines/>
      <w:spacing w:before="480" w:after="0"/>
      <w:outlineLvl w:val="0"/>
    </w:pPr>
    <w:rPr>
      <w:rFonts w:asciiTheme="majorHAnsi" w:hAnsiTheme="majorHAnsi" w:eastAsiaTheme="majorEastAsia" w:cstheme="majorBidi"/>
      <w:b/>
      <w:bCs/>
      <w:color w:val="365F91" w:themeColor="accent1" w:themeShade="BF"/>
      <w:sz w:val="28"/>
      <w:szCs w:val="28"/>
    </w:rPr>
  </w:style>
  <w:style w:type="paragraph" w:styleId="2izenburua">
    <w:name w:val="heading 2"/>
    <w:basedOn w:val="Normala"/>
    <w:next w:val="Normala"/>
    <w:link w:val="2izenburuaKar"/>
    <w:uiPriority w:val="9"/>
    <w:unhideWhenUsed/>
    <w:qFormat/>
    <w:rsid w:val="00FC693F"/>
    <w:pPr>
      <w:keepNext/>
      <w:keepLines/>
      <w:spacing w:before="200" w:after="0"/>
      <w:outlineLvl w:val="1"/>
    </w:pPr>
    <w:rPr>
      <w:rFonts w:asciiTheme="majorHAnsi" w:hAnsiTheme="majorHAnsi" w:eastAsiaTheme="majorEastAsia" w:cstheme="majorBidi"/>
      <w:b/>
      <w:bCs/>
      <w:color w:val="4F81BD" w:themeColor="accent1"/>
      <w:sz w:val="26"/>
      <w:szCs w:val="26"/>
    </w:rPr>
  </w:style>
  <w:style w:type="paragraph" w:styleId="3izenburua">
    <w:name w:val="heading 3"/>
    <w:basedOn w:val="Normala"/>
    <w:next w:val="Normala"/>
    <w:link w:val="3izenburuaKar"/>
    <w:uiPriority w:val="9"/>
    <w:unhideWhenUsed/>
    <w:qFormat/>
    <w:rsid w:val="00FC693F"/>
    <w:pPr>
      <w:keepNext/>
      <w:keepLines/>
      <w:spacing w:before="200" w:after="0"/>
      <w:outlineLvl w:val="2"/>
    </w:pPr>
    <w:rPr>
      <w:rFonts w:asciiTheme="majorHAnsi" w:hAnsiTheme="majorHAnsi" w:eastAsiaTheme="majorEastAsia" w:cstheme="majorBidi"/>
      <w:b/>
      <w:bCs/>
      <w:color w:val="4F81BD" w:themeColor="accent1"/>
    </w:rPr>
  </w:style>
  <w:style w:type="paragraph" w:styleId="4izenburua">
    <w:name w:val="heading 4"/>
    <w:basedOn w:val="Normala"/>
    <w:next w:val="Normala"/>
    <w:link w:val="4izenburuaKar"/>
    <w:uiPriority w:val="9"/>
    <w:semiHidden/>
    <w:unhideWhenUsed/>
    <w:qFormat/>
    <w:rsid w:val="00FC693F"/>
    <w:pPr>
      <w:keepNext/>
      <w:keepLines/>
      <w:spacing w:before="200" w:after="0"/>
      <w:outlineLvl w:val="3"/>
    </w:pPr>
    <w:rPr>
      <w:rFonts w:asciiTheme="majorHAnsi" w:hAnsiTheme="majorHAnsi" w:eastAsiaTheme="majorEastAsia" w:cstheme="majorBidi"/>
      <w:b/>
      <w:bCs/>
      <w:i/>
      <w:iCs/>
      <w:color w:val="4F81BD" w:themeColor="accent1"/>
    </w:rPr>
  </w:style>
  <w:style w:type="paragraph" w:styleId="5izenburua">
    <w:name w:val="heading 5"/>
    <w:basedOn w:val="Normala"/>
    <w:next w:val="Normala"/>
    <w:link w:val="5izenburuaKar"/>
    <w:uiPriority w:val="9"/>
    <w:semiHidden/>
    <w:unhideWhenUsed/>
    <w:qFormat/>
    <w:rsid w:val="00FC693F"/>
    <w:pPr>
      <w:keepNext/>
      <w:keepLines/>
      <w:spacing w:before="200" w:after="0"/>
      <w:outlineLvl w:val="4"/>
    </w:pPr>
    <w:rPr>
      <w:rFonts w:asciiTheme="majorHAnsi" w:hAnsiTheme="majorHAnsi" w:eastAsiaTheme="majorEastAsia" w:cstheme="majorBidi"/>
      <w:color w:val="243F60" w:themeColor="accent1" w:themeShade="7F"/>
    </w:rPr>
  </w:style>
  <w:style w:type="paragraph" w:styleId="6izenburua">
    <w:name w:val="heading 6"/>
    <w:basedOn w:val="Normala"/>
    <w:next w:val="Normala"/>
    <w:link w:val="6izenburuaKar"/>
    <w:uiPriority w:val="9"/>
    <w:semiHidden/>
    <w:unhideWhenUsed/>
    <w:qFormat/>
    <w:rsid w:val="00FC693F"/>
    <w:pPr>
      <w:keepNext/>
      <w:keepLines/>
      <w:spacing w:before="200" w:after="0"/>
      <w:outlineLvl w:val="5"/>
    </w:pPr>
    <w:rPr>
      <w:rFonts w:asciiTheme="majorHAnsi" w:hAnsiTheme="majorHAnsi" w:eastAsiaTheme="majorEastAsia" w:cstheme="majorBidi"/>
      <w:i/>
      <w:iCs/>
      <w:color w:val="243F60" w:themeColor="accent1" w:themeShade="7F"/>
    </w:rPr>
  </w:style>
  <w:style w:type="paragraph" w:styleId="7izenburua">
    <w:name w:val="heading 7"/>
    <w:basedOn w:val="Normala"/>
    <w:next w:val="Normala"/>
    <w:link w:val="7izenburuaKar"/>
    <w:uiPriority w:val="9"/>
    <w:semiHidden/>
    <w:unhideWhenUsed/>
    <w:qFormat/>
    <w:rsid w:val="00FC693F"/>
    <w:pPr>
      <w:keepNext/>
      <w:keepLines/>
      <w:spacing w:before="200" w:after="0"/>
      <w:outlineLvl w:val="6"/>
    </w:pPr>
    <w:rPr>
      <w:rFonts w:asciiTheme="majorHAnsi" w:hAnsiTheme="majorHAnsi" w:eastAsiaTheme="majorEastAsia" w:cstheme="majorBidi"/>
      <w:i/>
      <w:iCs/>
      <w:color w:val="404040" w:themeColor="text1" w:themeTint="BF"/>
    </w:rPr>
  </w:style>
  <w:style w:type="paragraph" w:styleId="8izenburua">
    <w:name w:val="heading 8"/>
    <w:basedOn w:val="Normala"/>
    <w:next w:val="Normala"/>
    <w:link w:val="8izenburuaKar"/>
    <w:uiPriority w:val="9"/>
    <w:semiHidden/>
    <w:unhideWhenUsed/>
    <w:qFormat/>
    <w:rsid w:val="00FC693F"/>
    <w:pPr>
      <w:keepNext/>
      <w:keepLines/>
      <w:spacing w:before="200" w:after="0"/>
      <w:outlineLvl w:val="7"/>
    </w:pPr>
    <w:rPr>
      <w:rFonts w:asciiTheme="majorHAnsi" w:hAnsiTheme="majorHAnsi" w:eastAsiaTheme="majorEastAsia" w:cstheme="majorBidi"/>
      <w:color w:val="4F81BD" w:themeColor="accent1"/>
      <w:sz w:val="20"/>
      <w:szCs w:val="20"/>
    </w:rPr>
  </w:style>
  <w:style w:type="paragraph" w:styleId="9izenburua">
    <w:name w:val="heading 9"/>
    <w:basedOn w:val="Normala"/>
    <w:next w:val="Normala"/>
    <w:link w:val="9izenburuaKar"/>
    <w:uiPriority w:val="9"/>
    <w:semiHidden/>
    <w:unhideWhenUsed/>
    <w:qFormat/>
    <w:rsid w:val="00FC693F"/>
    <w:pPr>
      <w:keepNext/>
      <w:keepLines/>
      <w:spacing w:before="200" w:after="0"/>
      <w:outlineLvl w:val="8"/>
    </w:pPr>
    <w:rPr>
      <w:rFonts w:asciiTheme="majorHAnsi" w:hAnsiTheme="majorHAnsi" w:eastAsiaTheme="majorEastAsia" w:cstheme="majorBidi"/>
      <w:i/>
      <w:iCs/>
      <w:color w:val="404040" w:themeColor="text1" w:themeTint="BF"/>
      <w:sz w:val="20"/>
      <w:szCs w:val="20"/>
    </w:rPr>
  </w:style>
  <w:style w:type="character" w:styleId="Paragrafoarenletra-tipolehenetsia" w:default="1">
    <w:name w:val="Default Paragraph Font"/>
    <w:uiPriority w:val="1"/>
    <w:semiHidden/>
    <w:unhideWhenUsed/>
  </w:style>
  <w:style w:type="table" w:styleId="Taulanormala" w:default="1">
    <w:name w:val="Normal Table"/>
    <w:uiPriority w:val="99"/>
    <w:semiHidden/>
    <w:unhideWhenUsed/>
    <w:tblPr>
      <w:tblInd w:w="0" w:type="dxa"/>
      <w:tblCellMar>
        <w:top w:w="0" w:type="dxa"/>
        <w:left w:w="108" w:type="dxa"/>
        <w:bottom w:w="0" w:type="dxa"/>
        <w:right w:w="108" w:type="dxa"/>
      </w:tblCellMar>
    </w:tblPr>
  </w:style>
  <w:style w:type="numbering" w:styleId="Zerrendarikez" w:default="1">
    <w:name w:val="No List"/>
    <w:uiPriority w:val="99"/>
    <w:semiHidden/>
    <w:unhideWhenUsed/>
  </w:style>
  <w:style w:type="paragraph" w:styleId="Goiburua">
    <w:name w:val="header"/>
    <w:basedOn w:val="Normala"/>
    <w:link w:val="GoiburuaKar"/>
    <w:uiPriority w:val="99"/>
    <w:unhideWhenUsed/>
    <w:rsid w:val="00E618BF"/>
    <w:pPr>
      <w:tabs>
        <w:tab w:val="center" w:pos="4680"/>
        <w:tab w:val="right" w:pos="9360"/>
      </w:tabs>
      <w:spacing w:after="0" w:line="240" w:lineRule="auto"/>
    </w:pPr>
  </w:style>
  <w:style w:type="character" w:styleId="GoiburuaKar" w:customStyle="1">
    <w:name w:val="Goiburua Kar"/>
    <w:basedOn w:val="Paragrafoarenletra-tipolehenetsia"/>
    <w:link w:val="Goiburua"/>
    <w:uiPriority w:val="99"/>
    <w:rsid w:val="00E618BF"/>
  </w:style>
  <w:style w:type="paragraph" w:styleId="Orri-oina">
    <w:name w:val="footer"/>
    <w:basedOn w:val="Normala"/>
    <w:link w:val="Orri-oinaKar"/>
    <w:uiPriority w:val="99"/>
    <w:unhideWhenUsed/>
    <w:rsid w:val="00E618BF"/>
    <w:pPr>
      <w:tabs>
        <w:tab w:val="center" w:pos="4680"/>
        <w:tab w:val="right" w:pos="9360"/>
      </w:tabs>
      <w:spacing w:after="0" w:line="240" w:lineRule="auto"/>
    </w:pPr>
  </w:style>
  <w:style w:type="character" w:styleId="Orri-oinaKar" w:customStyle="1">
    <w:name w:val="Orri-oina Kar"/>
    <w:basedOn w:val="Paragrafoarenletra-tipolehenetsia"/>
    <w:link w:val="Orri-oina"/>
    <w:uiPriority w:val="99"/>
    <w:rsid w:val="00E618BF"/>
  </w:style>
  <w:style w:type="paragraph" w:styleId="Tarterikez">
    <w:name w:val="No Spacing"/>
    <w:link w:val="TarterikezKar"/>
    <w:uiPriority w:val="1"/>
    <w:qFormat/>
    <w:rsid w:val="00FC693F"/>
    <w:pPr>
      <w:spacing w:after="0" w:line="240" w:lineRule="auto"/>
    </w:pPr>
  </w:style>
  <w:style w:type="character" w:styleId="1izenburuaKar" w:customStyle="1">
    <w:name w:val="1. izenburua Kar"/>
    <w:basedOn w:val="Paragrafoarenletra-tipolehenetsia"/>
    <w:link w:val="1izenburua"/>
    <w:uiPriority w:val="9"/>
    <w:rsid w:val="00FC693F"/>
    <w:rPr>
      <w:rFonts w:asciiTheme="majorHAnsi" w:hAnsiTheme="majorHAnsi" w:eastAsiaTheme="majorEastAsia" w:cstheme="majorBidi"/>
      <w:b/>
      <w:bCs/>
      <w:color w:val="365F91" w:themeColor="accent1" w:themeShade="BF"/>
      <w:sz w:val="28"/>
      <w:szCs w:val="28"/>
    </w:rPr>
  </w:style>
  <w:style w:type="character" w:styleId="2izenburuaKar" w:customStyle="1">
    <w:name w:val="2. izenburua Kar"/>
    <w:basedOn w:val="Paragrafoarenletra-tipolehenetsia"/>
    <w:link w:val="2izenburua"/>
    <w:uiPriority w:val="9"/>
    <w:rsid w:val="00FC693F"/>
    <w:rPr>
      <w:rFonts w:asciiTheme="majorHAnsi" w:hAnsiTheme="majorHAnsi" w:eastAsiaTheme="majorEastAsia" w:cstheme="majorBidi"/>
      <w:b/>
      <w:bCs/>
      <w:color w:val="4F81BD" w:themeColor="accent1"/>
      <w:sz w:val="26"/>
      <w:szCs w:val="26"/>
    </w:rPr>
  </w:style>
  <w:style w:type="character" w:styleId="3izenburuaKar" w:customStyle="1">
    <w:name w:val="3. izenburua Kar"/>
    <w:basedOn w:val="Paragrafoarenletra-tipolehenetsia"/>
    <w:link w:val="3izenburua"/>
    <w:uiPriority w:val="9"/>
    <w:rsid w:val="00FC693F"/>
    <w:rPr>
      <w:rFonts w:asciiTheme="majorHAnsi" w:hAnsiTheme="majorHAnsi" w:eastAsiaTheme="majorEastAsia" w:cstheme="majorBidi"/>
      <w:b/>
      <w:bCs/>
      <w:color w:val="4F81BD" w:themeColor="accent1"/>
    </w:rPr>
  </w:style>
  <w:style w:type="paragraph" w:styleId="Titulua">
    <w:name w:val="Title"/>
    <w:basedOn w:val="Normala"/>
    <w:next w:val="Normala"/>
    <w:link w:val="TituluaKar"/>
    <w:uiPriority w:val="10"/>
    <w:qFormat/>
    <w:rsid w:val="00FC693F"/>
    <w:pPr>
      <w:pBdr>
        <w:bottom w:val="single" w:color="4F81BD" w:themeColor="accent1" w:sz="8" w:space="4"/>
      </w:pBdr>
      <w:spacing w:after="300" w:line="240" w:lineRule="auto"/>
      <w:contextualSpacing/>
    </w:pPr>
    <w:rPr>
      <w:rFonts w:asciiTheme="majorHAnsi" w:hAnsiTheme="majorHAnsi" w:eastAsiaTheme="majorEastAsia" w:cstheme="majorBidi"/>
      <w:color w:val="17365D" w:themeColor="text2" w:themeShade="BF"/>
      <w:spacing w:val="5"/>
      <w:kern w:val="28"/>
      <w:sz w:val="52"/>
      <w:szCs w:val="52"/>
    </w:rPr>
  </w:style>
  <w:style w:type="character" w:styleId="TituluaKar" w:customStyle="1">
    <w:name w:val="Titulua Kar"/>
    <w:basedOn w:val="Paragrafoarenletra-tipolehenetsia"/>
    <w:link w:val="Titulua"/>
    <w:uiPriority w:val="10"/>
    <w:rsid w:val="00FC693F"/>
    <w:rPr>
      <w:rFonts w:asciiTheme="majorHAnsi" w:hAnsiTheme="majorHAnsi" w:eastAsiaTheme="majorEastAsia" w:cstheme="majorBidi"/>
      <w:color w:val="17365D" w:themeColor="text2" w:themeShade="BF"/>
      <w:spacing w:val="5"/>
      <w:kern w:val="28"/>
      <w:sz w:val="52"/>
      <w:szCs w:val="52"/>
    </w:rPr>
  </w:style>
  <w:style w:type="paragraph" w:styleId="Azpititulua">
    <w:name w:val="Subtitle"/>
    <w:basedOn w:val="Normala"/>
    <w:next w:val="Normala"/>
    <w:link w:val="AzpitituluaKar"/>
    <w:uiPriority w:val="11"/>
    <w:qFormat/>
    <w:rsid w:val="00FC693F"/>
    <w:pPr>
      <w:numPr>
        <w:ilvl w:val="1"/>
      </w:numPr>
    </w:pPr>
    <w:rPr>
      <w:rFonts w:asciiTheme="majorHAnsi" w:hAnsiTheme="majorHAnsi" w:eastAsiaTheme="majorEastAsia" w:cstheme="majorBidi"/>
      <w:i/>
      <w:iCs/>
      <w:color w:val="4F81BD" w:themeColor="accent1"/>
      <w:spacing w:val="15"/>
      <w:sz w:val="24"/>
      <w:szCs w:val="24"/>
    </w:rPr>
  </w:style>
  <w:style w:type="character" w:styleId="AzpitituluaKar" w:customStyle="1">
    <w:name w:val="Azpititulua Kar"/>
    <w:basedOn w:val="Paragrafoarenletra-tipolehenetsia"/>
    <w:link w:val="Azpititulua"/>
    <w:uiPriority w:val="11"/>
    <w:rsid w:val="00FC693F"/>
    <w:rPr>
      <w:rFonts w:asciiTheme="majorHAnsi" w:hAnsiTheme="majorHAnsi" w:eastAsiaTheme="majorEastAsia" w:cstheme="majorBidi"/>
      <w:i/>
      <w:iCs/>
      <w:color w:val="4F81BD" w:themeColor="accent1"/>
      <w:spacing w:val="15"/>
      <w:sz w:val="24"/>
      <w:szCs w:val="24"/>
    </w:rPr>
  </w:style>
  <w:style w:type="paragraph" w:styleId="Zerrenda-paragrafoa">
    <w:name w:val="List Paragraph"/>
    <w:basedOn w:val="Normala"/>
    <w:uiPriority w:val="34"/>
    <w:qFormat/>
    <w:rsid w:val="00FC693F"/>
    <w:pPr>
      <w:ind w:left="720"/>
      <w:contextualSpacing/>
    </w:pPr>
  </w:style>
  <w:style w:type="paragraph" w:styleId="Gorputz-testua">
    <w:name w:val="Body Text"/>
    <w:basedOn w:val="Normala"/>
    <w:link w:val="Gorputz-testuaKar"/>
    <w:uiPriority w:val="99"/>
    <w:unhideWhenUsed/>
    <w:rsid w:val="00AA1D8D"/>
    <w:pPr>
      <w:spacing w:after="120"/>
    </w:pPr>
  </w:style>
  <w:style w:type="character" w:styleId="Gorputz-testuaKar" w:customStyle="1">
    <w:name w:val="Gorputz-testua Kar"/>
    <w:basedOn w:val="Paragrafoarenletra-tipolehenetsia"/>
    <w:link w:val="Gorputz-testua"/>
    <w:uiPriority w:val="99"/>
    <w:rsid w:val="00AA1D8D"/>
  </w:style>
  <w:style w:type="paragraph" w:styleId="Gorputz-testua2">
    <w:name w:val="Body Text 2"/>
    <w:basedOn w:val="Normala"/>
    <w:link w:val="Gorputz-testua2Kar"/>
    <w:uiPriority w:val="99"/>
    <w:unhideWhenUsed/>
    <w:rsid w:val="00AA1D8D"/>
    <w:pPr>
      <w:spacing w:after="120" w:line="480" w:lineRule="auto"/>
    </w:pPr>
  </w:style>
  <w:style w:type="character" w:styleId="Gorputz-testua2Kar" w:customStyle="1">
    <w:name w:val="Gorputz-testua 2 Kar"/>
    <w:basedOn w:val="Paragrafoarenletra-tipolehenetsia"/>
    <w:link w:val="Gorputz-testua2"/>
    <w:uiPriority w:val="99"/>
    <w:rsid w:val="00AA1D8D"/>
  </w:style>
  <w:style w:type="paragraph" w:styleId="Gorputz-testua3">
    <w:name w:val="Body Text 3"/>
    <w:basedOn w:val="Normala"/>
    <w:link w:val="Gorputz-testua3Kar"/>
    <w:uiPriority w:val="99"/>
    <w:unhideWhenUsed/>
    <w:rsid w:val="00AA1D8D"/>
    <w:pPr>
      <w:spacing w:after="120"/>
    </w:pPr>
    <w:rPr>
      <w:sz w:val="16"/>
      <w:szCs w:val="16"/>
    </w:rPr>
  </w:style>
  <w:style w:type="character" w:styleId="Gorputz-testua3Kar" w:customStyle="1">
    <w:name w:val="Gorputz-testua 3 Kar"/>
    <w:basedOn w:val="Paragrafoarenletra-tipolehenetsia"/>
    <w:link w:val="Gorputz-testua3"/>
    <w:uiPriority w:val="99"/>
    <w:rsid w:val="00AA1D8D"/>
    <w:rPr>
      <w:sz w:val="16"/>
      <w:szCs w:val="16"/>
    </w:rPr>
  </w:style>
  <w:style w:type="paragraph" w:styleId="Zerrenda">
    <w:name w:val="List"/>
    <w:basedOn w:val="Normala"/>
    <w:uiPriority w:val="99"/>
    <w:unhideWhenUsed/>
    <w:rsid w:val="00AA1D8D"/>
    <w:pPr>
      <w:ind w:left="360" w:hanging="360"/>
      <w:contextualSpacing/>
    </w:pPr>
  </w:style>
  <w:style w:type="paragraph" w:styleId="Zerrenda2">
    <w:name w:val="List 2"/>
    <w:basedOn w:val="Normala"/>
    <w:uiPriority w:val="99"/>
    <w:unhideWhenUsed/>
    <w:rsid w:val="00326F90"/>
    <w:pPr>
      <w:ind w:left="720" w:hanging="360"/>
      <w:contextualSpacing/>
    </w:pPr>
  </w:style>
  <w:style w:type="paragraph" w:styleId="Zerrenda3">
    <w:name w:val="List 3"/>
    <w:basedOn w:val="Normala"/>
    <w:uiPriority w:val="99"/>
    <w:unhideWhenUsed/>
    <w:rsid w:val="00326F90"/>
    <w:pPr>
      <w:ind w:left="1080" w:hanging="360"/>
      <w:contextualSpacing/>
    </w:pPr>
  </w:style>
  <w:style w:type="paragraph" w:styleId="Bulet-zerrenda">
    <w:name w:val="List Bullet"/>
    <w:basedOn w:val="Normala"/>
    <w:uiPriority w:val="99"/>
    <w:unhideWhenUsed/>
    <w:rsid w:val="00326F90"/>
    <w:pPr>
      <w:numPr>
        <w:numId w:val="1"/>
      </w:numPr>
      <w:contextualSpacing/>
    </w:pPr>
  </w:style>
  <w:style w:type="paragraph" w:styleId="Bulet-zerrenda2">
    <w:name w:val="List Bullet 2"/>
    <w:basedOn w:val="Normala"/>
    <w:uiPriority w:val="99"/>
    <w:unhideWhenUsed/>
    <w:rsid w:val="00326F90"/>
    <w:pPr>
      <w:numPr>
        <w:numId w:val="2"/>
      </w:numPr>
      <w:contextualSpacing/>
    </w:pPr>
  </w:style>
  <w:style w:type="paragraph" w:styleId="Bulet-zerrenda3">
    <w:name w:val="List Bullet 3"/>
    <w:basedOn w:val="Normala"/>
    <w:uiPriority w:val="99"/>
    <w:unhideWhenUsed/>
    <w:rsid w:val="00326F90"/>
    <w:pPr>
      <w:numPr>
        <w:numId w:val="3"/>
      </w:numPr>
      <w:contextualSpacing/>
    </w:pPr>
  </w:style>
  <w:style w:type="paragraph" w:styleId="Zenbaki-zerrenda">
    <w:name w:val="List Number"/>
    <w:basedOn w:val="Normala"/>
    <w:uiPriority w:val="99"/>
    <w:unhideWhenUsed/>
    <w:rsid w:val="00326F90"/>
    <w:pPr>
      <w:numPr>
        <w:numId w:val="4"/>
      </w:numPr>
      <w:contextualSpacing/>
    </w:pPr>
  </w:style>
  <w:style w:type="paragraph" w:styleId="Zenbaki-zerrenda2">
    <w:name w:val="List Number 2"/>
    <w:basedOn w:val="Normala"/>
    <w:uiPriority w:val="99"/>
    <w:unhideWhenUsed/>
    <w:rsid w:val="0029639D"/>
    <w:pPr>
      <w:numPr>
        <w:numId w:val="5"/>
      </w:numPr>
      <w:contextualSpacing/>
    </w:pPr>
  </w:style>
  <w:style w:type="paragraph" w:styleId="Zenbaki-zerrenda3">
    <w:name w:val="List Number 3"/>
    <w:basedOn w:val="Normala"/>
    <w:uiPriority w:val="99"/>
    <w:unhideWhenUsed/>
    <w:rsid w:val="0029639D"/>
    <w:pPr>
      <w:numPr>
        <w:numId w:val="6"/>
      </w:numPr>
      <w:contextualSpacing/>
    </w:pPr>
  </w:style>
  <w:style w:type="paragraph" w:styleId="Zerrendajarraitua">
    <w:name w:val="List Continue"/>
    <w:basedOn w:val="Normala"/>
    <w:uiPriority w:val="99"/>
    <w:unhideWhenUsed/>
    <w:rsid w:val="0029639D"/>
    <w:pPr>
      <w:spacing w:after="120"/>
      <w:ind w:left="360"/>
      <w:contextualSpacing/>
    </w:pPr>
  </w:style>
  <w:style w:type="paragraph" w:styleId="Zerrendajarraitua2">
    <w:name w:val="List Continue 2"/>
    <w:basedOn w:val="Normala"/>
    <w:uiPriority w:val="99"/>
    <w:unhideWhenUsed/>
    <w:rsid w:val="0029639D"/>
    <w:pPr>
      <w:spacing w:after="120"/>
      <w:ind w:left="720"/>
      <w:contextualSpacing/>
    </w:pPr>
  </w:style>
  <w:style w:type="paragraph" w:styleId="Zerrendajarraitua3">
    <w:name w:val="List Continue 3"/>
    <w:basedOn w:val="Normala"/>
    <w:uiPriority w:val="99"/>
    <w:unhideWhenUsed/>
    <w:rsid w:val="0029639D"/>
    <w:pPr>
      <w:spacing w:after="120"/>
      <w:ind w:left="1080"/>
      <w:contextualSpacing/>
    </w:pPr>
  </w:style>
  <w:style w:type="paragraph" w:styleId="Makrokotestua">
    <w:name w:val="macro"/>
    <w:link w:val="MakrokotestuaKar"/>
    <w:uiPriority w:val="99"/>
    <w:unhideWhenUsed/>
    <w:rsid w:val="0029639D"/>
    <w:pPr>
      <w:tabs>
        <w:tab w:val="left" w:pos="576"/>
        <w:tab w:val="left" w:pos="1152"/>
        <w:tab w:val="left" w:pos="1728"/>
        <w:tab w:val="left" w:pos="2304"/>
        <w:tab w:val="left" w:pos="2880"/>
        <w:tab w:val="left" w:pos="3456"/>
        <w:tab w:val="left" w:pos="4032"/>
      </w:tabs>
    </w:pPr>
    <w:rPr>
      <w:rFonts w:ascii="Courier" w:hAnsi="Courier"/>
      <w:sz w:val="20"/>
      <w:szCs w:val="20"/>
    </w:rPr>
  </w:style>
  <w:style w:type="character" w:styleId="MakrokotestuaKar" w:customStyle="1">
    <w:name w:val="Makroko testua Kar"/>
    <w:basedOn w:val="Paragrafoarenletra-tipolehenetsia"/>
    <w:link w:val="Makrokotestua"/>
    <w:uiPriority w:val="99"/>
    <w:rsid w:val="0029639D"/>
    <w:rPr>
      <w:rFonts w:ascii="Courier" w:hAnsi="Courier"/>
      <w:sz w:val="20"/>
      <w:szCs w:val="20"/>
    </w:rPr>
  </w:style>
  <w:style w:type="paragraph" w:styleId="Aipua">
    <w:name w:val="Quote"/>
    <w:basedOn w:val="Normala"/>
    <w:next w:val="Normala"/>
    <w:link w:val="AipuaKar"/>
    <w:uiPriority w:val="29"/>
    <w:qFormat/>
    <w:rsid w:val="00FC693F"/>
    <w:rPr>
      <w:i/>
      <w:iCs/>
      <w:color w:val="000000" w:themeColor="text1"/>
    </w:rPr>
  </w:style>
  <w:style w:type="character" w:styleId="AipuaKar" w:customStyle="1">
    <w:name w:val="Aipua Kar"/>
    <w:basedOn w:val="Paragrafoarenletra-tipolehenetsia"/>
    <w:link w:val="Aipua"/>
    <w:uiPriority w:val="29"/>
    <w:rsid w:val="00FC693F"/>
    <w:rPr>
      <w:i/>
      <w:iCs/>
      <w:color w:val="000000" w:themeColor="text1"/>
    </w:rPr>
  </w:style>
  <w:style w:type="character" w:styleId="4izenburuaKar" w:customStyle="1">
    <w:name w:val="4. izenburua Kar"/>
    <w:basedOn w:val="Paragrafoarenletra-tipolehenetsia"/>
    <w:link w:val="4izenburua"/>
    <w:uiPriority w:val="9"/>
    <w:semiHidden/>
    <w:rsid w:val="00FC693F"/>
    <w:rPr>
      <w:rFonts w:asciiTheme="majorHAnsi" w:hAnsiTheme="majorHAnsi" w:eastAsiaTheme="majorEastAsia" w:cstheme="majorBidi"/>
      <w:b/>
      <w:bCs/>
      <w:i/>
      <w:iCs/>
      <w:color w:val="4F81BD" w:themeColor="accent1"/>
    </w:rPr>
  </w:style>
  <w:style w:type="character" w:styleId="5izenburuaKar" w:customStyle="1">
    <w:name w:val="5. izenburua Kar"/>
    <w:basedOn w:val="Paragrafoarenletra-tipolehenetsia"/>
    <w:link w:val="5izenburua"/>
    <w:uiPriority w:val="9"/>
    <w:semiHidden/>
    <w:rsid w:val="00FC693F"/>
    <w:rPr>
      <w:rFonts w:asciiTheme="majorHAnsi" w:hAnsiTheme="majorHAnsi" w:eastAsiaTheme="majorEastAsia" w:cstheme="majorBidi"/>
      <w:color w:val="243F60" w:themeColor="accent1" w:themeShade="7F"/>
    </w:rPr>
  </w:style>
  <w:style w:type="character" w:styleId="6izenburuaKar" w:customStyle="1">
    <w:name w:val="6. izenburua Kar"/>
    <w:basedOn w:val="Paragrafoarenletra-tipolehenetsia"/>
    <w:link w:val="6izenburua"/>
    <w:uiPriority w:val="9"/>
    <w:semiHidden/>
    <w:rsid w:val="00FC693F"/>
    <w:rPr>
      <w:rFonts w:asciiTheme="majorHAnsi" w:hAnsiTheme="majorHAnsi" w:eastAsiaTheme="majorEastAsia" w:cstheme="majorBidi"/>
      <w:i/>
      <w:iCs/>
      <w:color w:val="243F60" w:themeColor="accent1" w:themeShade="7F"/>
    </w:rPr>
  </w:style>
  <w:style w:type="character" w:styleId="7izenburuaKar" w:customStyle="1">
    <w:name w:val="7. izenburua Kar"/>
    <w:basedOn w:val="Paragrafoarenletra-tipolehenetsia"/>
    <w:link w:val="7izenburua"/>
    <w:uiPriority w:val="9"/>
    <w:semiHidden/>
    <w:rsid w:val="00FC693F"/>
    <w:rPr>
      <w:rFonts w:asciiTheme="majorHAnsi" w:hAnsiTheme="majorHAnsi" w:eastAsiaTheme="majorEastAsia" w:cstheme="majorBidi"/>
      <w:i/>
      <w:iCs/>
      <w:color w:val="404040" w:themeColor="text1" w:themeTint="BF"/>
    </w:rPr>
  </w:style>
  <w:style w:type="character" w:styleId="8izenburuaKar" w:customStyle="1">
    <w:name w:val="8. izenburua Kar"/>
    <w:basedOn w:val="Paragrafoarenletra-tipolehenetsia"/>
    <w:link w:val="8izenburua"/>
    <w:uiPriority w:val="9"/>
    <w:semiHidden/>
    <w:rsid w:val="00FC693F"/>
    <w:rPr>
      <w:rFonts w:asciiTheme="majorHAnsi" w:hAnsiTheme="majorHAnsi" w:eastAsiaTheme="majorEastAsia" w:cstheme="majorBidi"/>
      <w:color w:val="4F81BD" w:themeColor="accent1"/>
      <w:sz w:val="20"/>
      <w:szCs w:val="20"/>
    </w:rPr>
  </w:style>
  <w:style w:type="character" w:styleId="9izenburuaKar" w:customStyle="1">
    <w:name w:val="9. izenburua Kar"/>
    <w:basedOn w:val="Paragrafoarenletra-tipolehenetsia"/>
    <w:link w:val="9izenburua"/>
    <w:uiPriority w:val="9"/>
    <w:semiHidden/>
    <w:rsid w:val="00FC693F"/>
    <w:rPr>
      <w:rFonts w:asciiTheme="majorHAnsi" w:hAnsiTheme="majorHAnsi" w:eastAsiaTheme="majorEastAsia" w:cstheme="majorBidi"/>
      <w:i/>
      <w:iCs/>
      <w:color w:val="404040" w:themeColor="text1" w:themeTint="BF"/>
      <w:sz w:val="20"/>
      <w:szCs w:val="20"/>
    </w:rPr>
  </w:style>
  <w:style w:type="paragraph" w:styleId="Epigrafea">
    <w:name w:val="caption"/>
    <w:basedOn w:val="Normala"/>
    <w:next w:val="Normala"/>
    <w:uiPriority w:val="35"/>
    <w:semiHidden/>
    <w:unhideWhenUsed/>
    <w:qFormat/>
    <w:rsid w:val="00FC693F"/>
    <w:pPr>
      <w:spacing w:line="240" w:lineRule="auto"/>
    </w:pPr>
    <w:rPr>
      <w:b/>
      <w:bCs/>
      <w:color w:val="4F81BD" w:themeColor="accent1"/>
      <w:sz w:val="18"/>
      <w:szCs w:val="18"/>
    </w:rPr>
  </w:style>
  <w:style w:type="character" w:styleId="Lodia">
    <w:name w:val="Strong"/>
    <w:basedOn w:val="Paragrafoarenletra-tipolehenetsia"/>
    <w:uiPriority w:val="22"/>
    <w:qFormat/>
    <w:rsid w:val="00FC693F"/>
    <w:rPr>
      <w:b/>
      <w:bCs/>
    </w:rPr>
  </w:style>
  <w:style w:type="character" w:styleId="Enfasia">
    <w:name w:val="Emphasis"/>
    <w:basedOn w:val="Paragrafoarenletra-tipolehenetsia"/>
    <w:uiPriority w:val="20"/>
    <w:qFormat/>
    <w:rsid w:val="00FC693F"/>
    <w:rPr>
      <w:i/>
      <w:iCs/>
    </w:rPr>
  </w:style>
  <w:style w:type="paragraph" w:styleId="Aipamenhandia">
    <w:name w:val="Intense Quote"/>
    <w:basedOn w:val="Normala"/>
    <w:next w:val="Normala"/>
    <w:link w:val="AipamenhandiaKar"/>
    <w:uiPriority w:val="30"/>
    <w:qFormat/>
    <w:rsid w:val="00FC693F"/>
    <w:pPr>
      <w:pBdr>
        <w:bottom w:val="single" w:color="4F81BD" w:themeColor="accent1" w:sz="4" w:space="4"/>
      </w:pBdr>
      <w:spacing w:before="200" w:after="280"/>
      <w:ind w:left="936" w:right="936"/>
    </w:pPr>
    <w:rPr>
      <w:b/>
      <w:bCs/>
      <w:i/>
      <w:iCs/>
      <w:color w:val="4F81BD" w:themeColor="accent1"/>
    </w:rPr>
  </w:style>
  <w:style w:type="character" w:styleId="AipamenhandiaKar" w:customStyle="1">
    <w:name w:val="Aipamen handia Kar"/>
    <w:basedOn w:val="Paragrafoarenletra-tipolehenetsia"/>
    <w:link w:val="Aipamenhandia"/>
    <w:uiPriority w:val="30"/>
    <w:rsid w:val="00FC693F"/>
    <w:rPr>
      <w:b/>
      <w:bCs/>
      <w:i/>
      <w:iCs/>
      <w:color w:val="4F81BD" w:themeColor="accent1"/>
    </w:rPr>
  </w:style>
  <w:style w:type="character" w:styleId="Enfasileuna">
    <w:name w:val="Subtle Emphasis"/>
    <w:basedOn w:val="Paragrafoarenletra-tipolehenetsia"/>
    <w:uiPriority w:val="19"/>
    <w:qFormat/>
    <w:rsid w:val="00FC693F"/>
    <w:rPr>
      <w:i/>
      <w:iCs/>
      <w:color w:val="808080" w:themeColor="text1" w:themeTint="7F"/>
    </w:rPr>
  </w:style>
  <w:style w:type="character" w:styleId="Enfasibizia">
    <w:name w:val="Intense Emphasis"/>
    <w:basedOn w:val="Paragrafoarenletra-tipolehenetsia"/>
    <w:uiPriority w:val="21"/>
    <w:qFormat/>
    <w:rsid w:val="00FC693F"/>
    <w:rPr>
      <w:b/>
      <w:bCs/>
      <w:i/>
      <w:iCs/>
      <w:color w:val="4F81BD" w:themeColor="accent1"/>
    </w:rPr>
  </w:style>
  <w:style w:type="character" w:styleId="Erreferentzialeuna">
    <w:name w:val="Subtle Reference"/>
    <w:basedOn w:val="Paragrafoarenletra-tipolehenetsia"/>
    <w:uiPriority w:val="31"/>
    <w:qFormat/>
    <w:rsid w:val="00FC693F"/>
    <w:rPr>
      <w:smallCaps/>
      <w:color w:val="C0504D" w:themeColor="accent2"/>
      <w:u w:val="single"/>
    </w:rPr>
  </w:style>
  <w:style w:type="character" w:styleId="Erreferentziabizia">
    <w:name w:val="Intense Reference"/>
    <w:basedOn w:val="Paragrafoarenletra-tipolehenetsia"/>
    <w:uiPriority w:val="32"/>
    <w:qFormat/>
    <w:rsid w:val="00FC693F"/>
    <w:rPr>
      <w:b/>
      <w:bCs/>
      <w:smallCaps/>
      <w:color w:val="C0504D" w:themeColor="accent2"/>
      <w:spacing w:val="5"/>
      <w:u w:val="single"/>
    </w:rPr>
  </w:style>
  <w:style w:type="character" w:styleId="Liburuarentitulua">
    <w:name w:val="Book Title"/>
    <w:basedOn w:val="Paragrafoarenletra-tipolehenetsia"/>
    <w:uiPriority w:val="33"/>
    <w:qFormat/>
    <w:rsid w:val="00FC693F"/>
    <w:rPr>
      <w:b/>
      <w:bCs/>
      <w:smallCaps/>
      <w:spacing w:val="5"/>
    </w:rPr>
  </w:style>
  <w:style w:type="paragraph" w:styleId="TOCizenburua">
    <w:name w:val="TOC Heading"/>
    <w:basedOn w:val="1izenburua"/>
    <w:next w:val="Normala"/>
    <w:uiPriority w:val="39"/>
    <w:unhideWhenUsed/>
    <w:qFormat/>
    <w:rsid w:val="00FC693F"/>
    <w:pPr>
      <w:outlineLvl w:val="9"/>
    </w:pPr>
  </w:style>
  <w:style w:type="table" w:styleId="Saretaduntaula">
    <w:name w:val="Table Grid"/>
    <w:basedOn w:val="Taulanormala"/>
    <w:uiPriority w:val="59"/>
    <w:rsid w:val="00FC693F"/>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Itzalduraargia">
    <w:name w:val="Light Shading"/>
    <w:basedOn w:val="Taulanormala"/>
    <w:uiPriority w:val="60"/>
    <w:rsid w:val="00FC693F"/>
    <w:pPr>
      <w:spacing w:after="0" w:line="240" w:lineRule="auto"/>
    </w:pPr>
    <w:rPr>
      <w:color w:val="000000" w:themeColor="text1" w:themeShade="BF"/>
    </w:rPr>
    <w:tblPr>
      <w:tblStyleRowBandSize w:val="1"/>
      <w:tblStyleColBandSize w:val="1"/>
      <w:tblBorders>
        <w:top w:val="single" w:color="000000" w:themeColor="text1" w:sz="8" w:space="0"/>
        <w:bottom w:val="single" w:color="000000" w:themeColor="text1" w:sz="8" w:space="0"/>
      </w:tblBorders>
    </w:tblPr>
    <w:tblStylePr w:type="fir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lastRow">
      <w:pPr>
        <w:spacing w:before="0" w:after="0" w:line="240" w:lineRule="auto"/>
      </w:pPr>
      <w:rPr>
        <w:b/>
        <w:bCs/>
      </w:rPr>
      <w:tblPr/>
      <w:tcPr>
        <w:tcBorders>
          <w:top w:val="single" w:color="000000" w:themeColor="text1" w:sz="8" w:space="0"/>
          <w:left w:val="nil"/>
          <w:bottom w:val="single" w:color="000000" w:themeColor="tex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Itzalduraargia-1enfasia">
    <w:name w:val="Light Shading Accent 1"/>
    <w:basedOn w:val="Taulanormala"/>
    <w:uiPriority w:val="60"/>
    <w:rsid w:val="00FC693F"/>
    <w:pPr>
      <w:spacing w:after="0" w:line="240" w:lineRule="auto"/>
    </w:pPr>
    <w:rPr>
      <w:color w:val="365F91" w:themeColor="accent1" w:themeShade="BF"/>
    </w:rPr>
    <w:tblPr>
      <w:tblStyleRowBandSize w:val="1"/>
      <w:tblStyleColBandSize w:val="1"/>
      <w:tblBorders>
        <w:top w:val="single" w:color="4F81BD" w:themeColor="accent1" w:sz="8" w:space="0"/>
        <w:bottom w:val="single" w:color="4F81BD" w:themeColor="accent1" w:sz="8" w:space="0"/>
      </w:tblBorders>
    </w:tblPr>
    <w:tblStylePr w:type="fir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lastRow">
      <w:pPr>
        <w:spacing w:before="0" w:after="0" w:line="240" w:lineRule="auto"/>
      </w:pPr>
      <w:rPr>
        <w:b/>
        <w:bCs/>
      </w:rPr>
      <w:tblPr/>
      <w:tcPr>
        <w:tcBorders>
          <w:top w:val="single" w:color="4F81BD" w:themeColor="accent1" w:sz="8" w:space="0"/>
          <w:left w:val="nil"/>
          <w:bottom w:val="single" w:color="4F81BD" w:themeColor="accent1"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Itzalduraargia-2enfasia">
    <w:name w:val="Light Shading Accent 2"/>
    <w:basedOn w:val="Taulanormala"/>
    <w:uiPriority w:val="60"/>
    <w:rsid w:val="00FC693F"/>
    <w:pPr>
      <w:spacing w:after="0" w:line="240" w:lineRule="auto"/>
    </w:pPr>
    <w:rPr>
      <w:color w:val="943634" w:themeColor="accent2" w:themeShade="BF"/>
    </w:rPr>
    <w:tblPr>
      <w:tblStyleRowBandSize w:val="1"/>
      <w:tblStyleColBandSize w:val="1"/>
      <w:tblBorders>
        <w:top w:val="single" w:color="C0504D" w:themeColor="accent2" w:sz="8" w:space="0"/>
        <w:bottom w:val="single" w:color="C0504D" w:themeColor="accent2" w:sz="8" w:space="0"/>
      </w:tblBorders>
    </w:tblPr>
    <w:tblStylePr w:type="fir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lastRow">
      <w:pPr>
        <w:spacing w:before="0" w:after="0" w:line="240" w:lineRule="auto"/>
      </w:pPr>
      <w:rPr>
        <w:b/>
        <w:bCs/>
      </w:rPr>
      <w:tblPr/>
      <w:tcPr>
        <w:tcBorders>
          <w:top w:val="single" w:color="C0504D" w:themeColor="accent2" w:sz="8" w:space="0"/>
          <w:left w:val="nil"/>
          <w:bottom w:val="single" w:color="C0504D" w:themeColor="accent2"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Itzalduraargia-3enfasia">
    <w:name w:val="Light Shading Accent 3"/>
    <w:basedOn w:val="Taulanormala"/>
    <w:uiPriority w:val="60"/>
    <w:rsid w:val="00FC693F"/>
    <w:pPr>
      <w:spacing w:after="0" w:line="240" w:lineRule="auto"/>
    </w:pPr>
    <w:rPr>
      <w:color w:val="76923C" w:themeColor="accent3" w:themeShade="BF"/>
    </w:rPr>
    <w:tblPr>
      <w:tblStyleRowBandSize w:val="1"/>
      <w:tblStyleColBandSize w:val="1"/>
      <w:tblBorders>
        <w:top w:val="single" w:color="9BBB59" w:themeColor="accent3" w:sz="8" w:space="0"/>
        <w:bottom w:val="single" w:color="9BBB59" w:themeColor="accent3" w:sz="8" w:space="0"/>
      </w:tblBorders>
    </w:tblPr>
    <w:tblStylePr w:type="fir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lastRow">
      <w:pPr>
        <w:spacing w:before="0" w:after="0" w:line="240" w:lineRule="auto"/>
      </w:pPr>
      <w:rPr>
        <w:b/>
        <w:bCs/>
      </w:rPr>
      <w:tblPr/>
      <w:tcPr>
        <w:tcBorders>
          <w:top w:val="single" w:color="9BBB59" w:themeColor="accent3" w:sz="8" w:space="0"/>
          <w:left w:val="nil"/>
          <w:bottom w:val="single" w:color="9BBB59" w:themeColor="accent3"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Itzalduraargia-4enfasia">
    <w:name w:val="Light Shading Accent 4"/>
    <w:basedOn w:val="Taulanormala"/>
    <w:uiPriority w:val="60"/>
    <w:rsid w:val="00FC693F"/>
    <w:pPr>
      <w:spacing w:after="0" w:line="240" w:lineRule="auto"/>
    </w:pPr>
    <w:rPr>
      <w:color w:val="5F497A" w:themeColor="accent4" w:themeShade="BF"/>
    </w:rPr>
    <w:tblPr>
      <w:tblStyleRowBandSize w:val="1"/>
      <w:tblStyleColBandSize w:val="1"/>
      <w:tblBorders>
        <w:top w:val="single" w:color="8064A2" w:themeColor="accent4" w:sz="8" w:space="0"/>
        <w:bottom w:val="single" w:color="8064A2" w:themeColor="accent4" w:sz="8" w:space="0"/>
      </w:tblBorders>
    </w:tblPr>
    <w:tblStylePr w:type="fir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lastRow">
      <w:pPr>
        <w:spacing w:before="0" w:after="0" w:line="240" w:lineRule="auto"/>
      </w:pPr>
      <w:rPr>
        <w:b/>
        <w:bCs/>
      </w:rPr>
      <w:tblPr/>
      <w:tcPr>
        <w:tcBorders>
          <w:top w:val="single" w:color="8064A2" w:themeColor="accent4" w:sz="8" w:space="0"/>
          <w:left w:val="nil"/>
          <w:bottom w:val="single" w:color="8064A2" w:themeColor="accent4"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Itzalduraargia-5enfasia">
    <w:name w:val="Light Shading Accent 5"/>
    <w:basedOn w:val="Taulanormala"/>
    <w:uiPriority w:val="60"/>
    <w:rsid w:val="00FC693F"/>
    <w:pPr>
      <w:spacing w:after="0" w:line="240" w:lineRule="auto"/>
    </w:pPr>
    <w:rPr>
      <w:color w:val="31849B" w:themeColor="accent5" w:themeShade="BF"/>
    </w:rPr>
    <w:tblPr>
      <w:tblStyleRowBandSize w:val="1"/>
      <w:tblStyleColBandSize w:val="1"/>
      <w:tblBorders>
        <w:top w:val="single" w:color="4BACC6" w:themeColor="accent5" w:sz="8" w:space="0"/>
        <w:bottom w:val="single" w:color="4BACC6" w:themeColor="accent5" w:sz="8" w:space="0"/>
      </w:tblBorders>
    </w:tblPr>
    <w:tblStylePr w:type="fir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lastRow">
      <w:pPr>
        <w:spacing w:before="0" w:after="0" w:line="240" w:lineRule="auto"/>
      </w:pPr>
      <w:rPr>
        <w:b/>
        <w:bCs/>
      </w:rPr>
      <w:tblPr/>
      <w:tcPr>
        <w:tcBorders>
          <w:top w:val="single" w:color="4BACC6" w:themeColor="accent5" w:sz="8" w:space="0"/>
          <w:left w:val="nil"/>
          <w:bottom w:val="single" w:color="4BACC6" w:themeColor="accent5"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Itzalduraargia-6enfasia">
    <w:name w:val="Light Shading Accent 6"/>
    <w:basedOn w:val="Taulanormala"/>
    <w:uiPriority w:val="60"/>
    <w:rsid w:val="00FC693F"/>
    <w:pPr>
      <w:spacing w:after="0" w:line="240" w:lineRule="auto"/>
    </w:pPr>
    <w:rPr>
      <w:color w:val="E36C0A" w:themeColor="accent6" w:themeShade="BF"/>
    </w:rPr>
    <w:tblPr>
      <w:tblStyleRowBandSize w:val="1"/>
      <w:tblStyleColBandSize w:val="1"/>
      <w:tblBorders>
        <w:top w:val="single" w:color="F79646" w:themeColor="accent6" w:sz="8" w:space="0"/>
        <w:bottom w:val="single" w:color="F79646" w:themeColor="accent6" w:sz="8" w:space="0"/>
      </w:tblBorders>
    </w:tblPr>
    <w:tblStylePr w:type="fir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lastRow">
      <w:pPr>
        <w:spacing w:before="0" w:after="0" w:line="240" w:lineRule="auto"/>
      </w:pPr>
      <w:rPr>
        <w:b/>
        <w:bCs/>
      </w:rPr>
      <w:tblPr/>
      <w:tcPr>
        <w:tcBorders>
          <w:top w:val="single" w:color="F79646" w:themeColor="accent6" w:sz="8" w:space="0"/>
          <w:left w:val="nil"/>
          <w:bottom w:val="single" w:color="F79646" w:themeColor="accent6" w:sz="8" w:space="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Zerrendaargia">
    <w:name w:val="Light List"/>
    <w:basedOn w:val="Taulanormala"/>
    <w:uiPriority w:val="61"/>
    <w:rsid w:val="00FC693F"/>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tcBorders>
      </w:tcPr>
    </w:tblStylePr>
    <w:tblStylePr w:type="firstCol">
      <w:rPr>
        <w:b/>
        <w:bCs/>
      </w:rPr>
    </w:tblStylePr>
    <w:tblStylePr w:type="lastCol">
      <w:rPr>
        <w:b/>
        <w:bCs/>
      </w:r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style>
  <w:style w:type="table" w:styleId="Zerrendaargia-1enfasia">
    <w:name w:val="Light List Accent 1"/>
    <w:basedOn w:val="Taulanormala"/>
    <w:uiPriority w:val="61"/>
    <w:rsid w:val="00FC693F"/>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tcBorders>
      </w:tcPr>
    </w:tblStylePr>
    <w:tblStylePr w:type="firstCol">
      <w:rPr>
        <w:b/>
        <w:bCs/>
      </w:rPr>
    </w:tblStylePr>
    <w:tblStylePr w:type="lastCol">
      <w:rPr>
        <w:b/>
        <w:bCs/>
      </w:r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style>
  <w:style w:type="table" w:styleId="Zerrendaargia-2enfasia">
    <w:name w:val="Light List Accent 2"/>
    <w:basedOn w:val="Taulanormala"/>
    <w:uiPriority w:val="61"/>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tcBorders>
      </w:tcPr>
    </w:tblStylePr>
    <w:tblStylePr w:type="firstCol">
      <w:rPr>
        <w:b/>
        <w:bCs/>
      </w:rPr>
    </w:tblStylePr>
    <w:tblStylePr w:type="lastCol">
      <w:rPr>
        <w:b/>
        <w:bCs/>
      </w:r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style>
  <w:style w:type="table" w:styleId="Zerrendaargia-3enfasia">
    <w:name w:val="Light List Accent 3"/>
    <w:basedOn w:val="Taulanormala"/>
    <w:uiPriority w:val="61"/>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tcBorders>
      </w:tcPr>
    </w:tblStylePr>
    <w:tblStylePr w:type="firstCol">
      <w:rPr>
        <w:b/>
        <w:bCs/>
      </w:rPr>
    </w:tblStylePr>
    <w:tblStylePr w:type="lastCol">
      <w:rPr>
        <w:b/>
        <w:bCs/>
      </w:r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style>
  <w:style w:type="table" w:styleId="Zerrendaargia-4enfasia">
    <w:name w:val="Light List Accent 4"/>
    <w:basedOn w:val="Taulanormala"/>
    <w:uiPriority w:val="61"/>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tcBorders>
      </w:tcPr>
    </w:tblStylePr>
    <w:tblStylePr w:type="firstCol">
      <w:rPr>
        <w:b/>
        <w:bCs/>
      </w:rPr>
    </w:tblStylePr>
    <w:tblStylePr w:type="lastCol">
      <w:rPr>
        <w:b/>
        <w:bCs/>
      </w:r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style>
  <w:style w:type="table" w:styleId="Zerrendaargia-5enfasia">
    <w:name w:val="Light List Accent 5"/>
    <w:basedOn w:val="Taulanormala"/>
    <w:uiPriority w:val="61"/>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tcBorders>
      </w:tcPr>
    </w:tblStylePr>
    <w:tblStylePr w:type="firstCol">
      <w:rPr>
        <w:b/>
        <w:bCs/>
      </w:rPr>
    </w:tblStylePr>
    <w:tblStylePr w:type="lastCol">
      <w:rPr>
        <w:b/>
        <w:bCs/>
      </w:r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style>
  <w:style w:type="table" w:styleId="Zerrendaargia-6enfasia">
    <w:name w:val="Light List Accent 6"/>
    <w:basedOn w:val="Taulanormala"/>
    <w:uiPriority w:val="61"/>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tcBorders>
      </w:tcPr>
    </w:tblStylePr>
    <w:tblStylePr w:type="firstCol">
      <w:rPr>
        <w:b/>
        <w:bCs/>
      </w:rPr>
    </w:tblStylePr>
    <w:tblStylePr w:type="lastCol">
      <w:rPr>
        <w:b/>
        <w:bCs/>
      </w:r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style>
  <w:style w:type="table" w:styleId="Saretaargia">
    <w:name w:val="Light Grid"/>
    <w:basedOn w:val="Taulanormala"/>
    <w:uiPriority w:val="62"/>
    <w:rsid w:val="00CB0664"/>
    <w:pPr>
      <w:spacing w:after="0" w:line="240" w:lineRule="auto"/>
    </w:p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18" w:space="0"/>
          <w:right w:val="single" w:color="000000" w:themeColor="text1" w:sz="8" w:space="0"/>
          <w:insideH w:val="nil"/>
          <w:insideV w:val="single" w:color="000000" w:themeColor="tex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000000" w:themeColor="text1" w:sz="6" w:space="0"/>
          <w:left w:val="single" w:color="000000" w:themeColor="text1" w:sz="8" w:space="0"/>
          <w:bottom w:val="single" w:color="000000" w:themeColor="text1" w:sz="8" w:space="0"/>
          <w:right w:val="single" w:color="000000" w:themeColor="text1" w:sz="8" w:space="0"/>
          <w:insideH w:val="nil"/>
          <w:insideV w:val="single" w:color="000000" w:themeColor="tex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000000" w:themeColor="text1" w:sz="8" w:space="0"/>
          <w:left w:val="single" w:color="000000" w:themeColor="text1" w:sz="8" w:space="0"/>
          <w:bottom w:val="single" w:color="000000" w:themeColor="text1" w:sz="8" w:space="0"/>
          <w:right w:val="single" w:color="000000" w:themeColor="text1" w:sz="8" w:space="0"/>
        </w:tcBorders>
      </w:tcPr>
    </w:tblStylePr>
    <w:tblStylePr w:type="band1Vert">
      <w:tblPr/>
      <w:tcPr>
        <w:tcBorders>
          <w:top w:val="single" w:color="000000" w:themeColor="text1" w:sz="8" w:space="0"/>
          <w:left w:val="single" w:color="000000" w:themeColor="text1" w:sz="8" w:space="0"/>
          <w:bottom w:val="single" w:color="000000" w:themeColor="text1" w:sz="8" w:space="0"/>
          <w:right w:val="single" w:color="000000" w:themeColor="text1" w:sz="8" w:space="0"/>
        </w:tcBorders>
        <w:shd w:val="clear" w:color="auto" w:fill="C0C0C0" w:themeFill="text1" w:themeFillTint="3F"/>
      </w:tcPr>
    </w:tblStylePr>
    <w:tblStylePr w:type="band1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shd w:val="clear" w:color="auto" w:fill="C0C0C0" w:themeFill="text1" w:themeFillTint="3F"/>
      </w:tcPr>
    </w:tblStylePr>
    <w:tblStylePr w:type="band2Horz">
      <w:tblPr/>
      <w:tcPr>
        <w:tcBorders>
          <w:top w:val="single" w:color="000000" w:themeColor="text1" w:sz="8" w:space="0"/>
          <w:left w:val="single" w:color="000000" w:themeColor="text1" w:sz="8" w:space="0"/>
          <w:bottom w:val="single" w:color="000000" w:themeColor="text1" w:sz="8" w:space="0"/>
          <w:right w:val="single" w:color="000000" w:themeColor="text1" w:sz="8" w:space="0"/>
          <w:insideV w:val="single" w:color="000000" w:themeColor="text1" w:sz="8" w:space="0"/>
        </w:tcBorders>
      </w:tcPr>
    </w:tblStylePr>
  </w:style>
  <w:style w:type="table" w:styleId="Saretaargia-1enfasia">
    <w:name w:val="Light Grid Accent 1"/>
    <w:basedOn w:val="Taulanormala"/>
    <w:uiPriority w:val="62"/>
    <w:rsid w:val="00CB0664"/>
    <w:pPr>
      <w:spacing w:after="0" w:line="240" w:lineRule="auto"/>
    </w:p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18" w:space="0"/>
          <w:right w:val="single" w:color="4F81BD" w:themeColor="accent1" w:sz="8" w:space="0"/>
          <w:insideH w:val="nil"/>
          <w:insideV w:val="single" w:color="4F81BD" w:themeColor="accent1"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F81BD" w:themeColor="accent1" w:sz="6" w:space="0"/>
          <w:left w:val="single" w:color="4F81BD" w:themeColor="accent1" w:sz="8" w:space="0"/>
          <w:bottom w:val="single" w:color="4F81BD" w:themeColor="accent1" w:sz="8" w:space="0"/>
          <w:right w:val="single" w:color="4F81BD" w:themeColor="accent1" w:sz="8" w:space="0"/>
          <w:insideH w:val="nil"/>
          <w:insideV w:val="single" w:color="4F81BD" w:themeColor="accent1"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tcPr>
    </w:tblStylePr>
    <w:tblStylePr w:type="band1Vert">
      <w:tblPr/>
      <w:tcPr>
        <w:tcBorders>
          <w:top w:val="single" w:color="4F81BD" w:themeColor="accent1" w:sz="8" w:space="0"/>
          <w:left w:val="single" w:color="4F81BD" w:themeColor="accent1" w:sz="8" w:space="0"/>
          <w:bottom w:val="single" w:color="4F81BD" w:themeColor="accent1" w:sz="8" w:space="0"/>
          <w:right w:val="single" w:color="4F81BD" w:themeColor="accent1" w:sz="8" w:space="0"/>
        </w:tcBorders>
        <w:shd w:val="clear" w:color="auto" w:fill="D3DFEE" w:themeFill="accent1" w:themeFillTint="3F"/>
      </w:tcPr>
    </w:tblStylePr>
    <w:tblStylePr w:type="band1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shd w:val="clear" w:color="auto" w:fill="D3DFEE" w:themeFill="accent1" w:themeFillTint="3F"/>
      </w:tcPr>
    </w:tblStylePr>
    <w:tblStylePr w:type="band2Horz">
      <w:tblPr/>
      <w:tcPr>
        <w:tcBorders>
          <w:top w:val="single" w:color="4F81BD" w:themeColor="accent1" w:sz="8" w:space="0"/>
          <w:left w:val="single" w:color="4F81BD" w:themeColor="accent1" w:sz="8" w:space="0"/>
          <w:bottom w:val="single" w:color="4F81BD" w:themeColor="accent1" w:sz="8" w:space="0"/>
          <w:right w:val="single" w:color="4F81BD" w:themeColor="accent1" w:sz="8" w:space="0"/>
          <w:insideV w:val="single" w:color="4F81BD" w:themeColor="accent1" w:sz="8" w:space="0"/>
        </w:tcBorders>
      </w:tcPr>
    </w:tblStylePr>
  </w:style>
  <w:style w:type="table" w:styleId="Saretaargia-2enfasia">
    <w:name w:val="Light Grid Accent 2"/>
    <w:basedOn w:val="Taulanormala"/>
    <w:uiPriority w:val="62"/>
    <w:rsid w:val="00CB0664"/>
    <w:pPr>
      <w:spacing w:after="0" w:line="240" w:lineRule="auto"/>
    </w:p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18" w:space="0"/>
          <w:right w:val="single" w:color="C0504D" w:themeColor="accent2" w:sz="8" w:space="0"/>
          <w:insideH w:val="nil"/>
          <w:insideV w:val="single" w:color="C0504D" w:themeColor="accent2"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C0504D" w:themeColor="accent2" w:sz="6" w:space="0"/>
          <w:left w:val="single" w:color="C0504D" w:themeColor="accent2" w:sz="8" w:space="0"/>
          <w:bottom w:val="single" w:color="C0504D" w:themeColor="accent2" w:sz="8" w:space="0"/>
          <w:right w:val="single" w:color="C0504D" w:themeColor="accent2" w:sz="8" w:space="0"/>
          <w:insideH w:val="nil"/>
          <w:insideV w:val="single" w:color="C0504D" w:themeColor="accent2"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tcPr>
    </w:tblStylePr>
    <w:tblStylePr w:type="band1Vert">
      <w:tblPr/>
      <w:tcPr>
        <w:tcBorders>
          <w:top w:val="single" w:color="C0504D" w:themeColor="accent2" w:sz="8" w:space="0"/>
          <w:left w:val="single" w:color="C0504D" w:themeColor="accent2" w:sz="8" w:space="0"/>
          <w:bottom w:val="single" w:color="C0504D" w:themeColor="accent2" w:sz="8" w:space="0"/>
          <w:right w:val="single" w:color="C0504D" w:themeColor="accent2" w:sz="8" w:space="0"/>
        </w:tcBorders>
        <w:shd w:val="clear" w:color="auto" w:fill="EFD3D2" w:themeFill="accent2" w:themeFillTint="3F"/>
      </w:tcPr>
    </w:tblStylePr>
    <w:tblStylePr w:type="band1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shd w:val="clear" w:color="auto" w:fill="EFD3D2" w:themeFill="accent2" w:themeFillTint="3F"/>
      </w:tcPr>
    </w:tblStylePr>
    <w:tblStylePr w:type="band2Horz">
      <w:tblPr/>
      <w:tcPr>
        <w:tcBorders>
          <w:top w:val="single" w:color="C0504D" w:themeColor="accent2" w:sz="8" w:space="0"/>
          <w:left w:val="single" w:color="C0504D" w:themeColor="accent2" w:sz="8" w:space="0"/>
          <w:bottom w:val="single" w:color="C0504D" w:themeColor="accent2" w:sz="8" w:space="0"/>
          <w:right w:val="single" w:color="C0504D" w:themeColor="accent2" w:sz="8" w:space="0"/>
          <w:insideV w:val="single" w:color="C0504D" w:themeColor="accent2" w:sz="8" w:space="0"/>
        </w:tcBorders>
      </w:tcPr>
    </w:tblStylePr>
  </w:style>
  <w:style w:type="table" w:styleId="Saretaargia-3enfasia">
    <w:name w:val="Light Grid Accent 3"/>
    <w:basedOn w:val="Taulanormala"/>
    <w:uiPriority w:val="62"/>
    <w:rsid w:val="00CB0664"/>
    <w:pPr>
      <w:spacing w:after="0" w:line="240" w:lineRule="auto"/>
    </w:p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18" w:space="0"/>
          <w:right w:val="single" w:color="9BBB59" w:themeColor="accent3" w:sz="8" w:space="0"/>
          <w:insideH w:val="nil"/>
          <w:insideV w:val="single" w:color="9BBB59" w:themeColor="accent3"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9BBB59" w:themeColor="accent3" w:sz="6" w:space="0"/>
          <w:left w:val="single" w:color="9BBB59" w:themeColor="accent3" w:sz="8" w:space="0"/>
          <w:bottom w:val="single" w:color="9BBB59" w:themeColor="accent3" w:sz="8" w:space="0"/>
          <w:right w:val="single" w:color="9BBB59" w:themeColor="accent3" w:sz="8" w:space="0"/>
          <w:insideH w:val="nil"/>
          <w:insideV w:val="single" w:color="9BBB59" w:themeColor="accent3"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tcPr>
    </w:tblStylePr>
    <w:tblStylePr w:type="band1Vert">
      <w:tblPr/>
      <w:tcPr>
        <w:tcBorders>
          <w:top w:val="single" w:color="9BBB59" w:themeColor="accent3" w:sz="8" w:space="0"/>
          <w:left w:val="single" w:color="9BBB59" w:themeColor="accent3" w:sz="8" w:space="0"/>
          <w:bottom w:val="single" w:color="9BBB59" w:themeColor="accent3" w:sz="8" w:space="0"/>
          <w:right w:val="single" w:color="9BBB59" w:themeColor="accent3" w:sz="8" w:space="0"/>
        </w:tcBorders>
        <w:shd w:val="clear" w:color="auto" w:fill="E6EED5" w:themeFill="accent3" w:themeFillTint="3F"/>
      </w:tcPr>
    </w:tblStylePr>
    <w:tblStylePr w:type="band1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shd w:val="clear" w:color="auto" w:fill="E6EED5" w:themeFill="accent3" w:themeFillTint="3F"/>
      </w:tcPr>
    </w:tblStylePr>
    <w:tblStylePr w:type="band2Horz">
      <w:tblPr/>
      <w:tcPr>
        <w:tcBorders>
          <w:top w:val="single" w:color="9BBB59" w:themeColor="accent3" w:sz="8" w:space="0"/>
          <w:left w:val="single" w:color="9BBB59" w:themeColor="accent3" w:sz="8" w:space="0"/>
          <w:bottom w:val="single" w:color="9BBB59" w:themeColor="accent3" w:sz="8" w:space="0"/>
          <w:right w:val="single" w:color="9BBB59" w:themeColor="accent3" w:sz="8" w:space="0"/>
          <w:insideV w:val="single" w:color="9BBB59" w:themeColor="accent3" w:sz="8" w:space="0"/>
        </w:tcBorders>
      </w:tcPr>
    </w:tblStylePr>
  </w:style>
  <w:style w:type="table" w:styleId="Saretaargia-4enfasia">
    <w:name w:val="Light Grid Accent 4"/>
    <w:basedOn w:val="Taulanormala"/>
    <w:uiPriority w:val="62"/>
    <w:rsid w:val="00CB0664"/>
    <w:pPr>
      <w:spacing w:after="0" w:line="240" w:lineRule="auto"/>
    </w:p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18" w:space="0"/>
          <w:right w:val="single" w:color="8064A2" w:themeColor="accent4" w:sz="8" w:space="0"/>
          <w:insideH w:val="nil"/>
          <w:insideV w:val="single" w:color="8064A2" w:themeColor="accent4"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8064A2" w:themeColor="accent4" w:sz="6" w:space="0"/>
          <w:left w:val="single" w:color="8064A2" w:themeColor="accent4" w:sz="8" w:space="0"/>
          <w:bottom w:val="single" w:color="8064A2" w:themeColor="accent4" w:sz="8" w:space="0"/>
          <w:right w:val="single" w:color="8064A2" w:themeColor="accent4" w:sz="8" w:space="0"/>
          <w:insideH w:val="nil"/>
          <w:insideV w:val="single" w:color="8064A2" w:themeColor="accent4"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tcPr>
    </w:tblStylePr>
    <w:tblStylePr w:type="band1Vert">
      <w:tblPr/>
      <w:tcPr>
        <w:tcBorders>
          <w:top w:val="single" w:color="8064A2" w:themeColor="accent4" w:sz="8" w:space="0"/>
          <w:left w:val="single" w:color="8064A2" w:themeColor="accent4" w:sz="8" w:space="0"/>
          <w:bottom w:val="single" w:color="8064A2" w:themeColor="accent4" w:sz="8" w:space="0"/>
          <w:right w:val="single" w:color="8064A2" w:themeColor="accent4" w:sz="8" w:space="0"/>
        </w:tcBorders>
        <w:shd w:val="clear" w:color="auto" w:fill="DFD8E8" w:themeFill="accent4" w:themeFillTint="3F"/>
      </w:tcPr>
    </w:tblStylePr>
    <w:tblStylePr w:type="band1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shd w:val="clear" w:color="auto" w:fill="DFD8E8" w:themeFill="accent4" w:themeFillTint="3F"/>
      </w:tcPr>
    </w:tblStylePr>
    <w:tblStylePr w:type="band2Horz">
      <w:tblPr/>
      <w:tcPr>
        <w:tcBorders>
          <w:top w:val="single" w:color="8064A2" w:themeColor="accent4" w:sz="8" w:space="0"/>
          <w:left w:val="single" w:color="8064A2" w:themeColor="accent4" w:sz="8" w:space="0"/>
          <w:bottom w:val="single" w:color="8064A2" w:themeColor="accent4" w:sz="8" w:space="0"/>
          <w:right w:val="single" w:color="8064A2" w:themeColor="accent4" w:sz="8" w:space="0"/>
          <w:insideV w:val="single" w:color="8064A2" w:themeColor="accent4" w:sz="8" w:space="0"/>
        </w:tcBorders>
      </w:tcPr>
    </w:tblStylePr>
  </w:style>
  <w:style w:type="table" w:styleId="Saretaargia-5enfasia">
    <w:name w:val="Light Grid Accent 5"/>
    <w:basedOn w:val="Taulanormala"/>
    <w:uiPriority w:val="62"/>
    <w:rsid w:val="00CB0664"/>
    <w:pPr>
      <w:spacing w:after="0" w:line="240" w:lineRule="auto"/>
    </w:p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18" w:space="0"/>
          <w:right w:val="single" w:color="4BACC6" w:themeColor="accent5" w:sz="8" w:space="0"/>
          <w:insideH w:val="nil"/>
          <w:insideV w:val="single" w:color="4BACC6" w:themeColor="accent5"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4BACC6" w:themeColor="accent5" w:sz="6" w:space="0"/>
          <w:left w:val="single" w:color="4BACC6" w:themeColor="accent5" w:sz="8" w:space="0"/>
          <w:bottom w:val="single" w:color="4BACC6" w:themeColor="accent5" w:sz="8" w:space="0"/>
          <w:right w:val="single" w:color="4BACC6" w:themeColor="accent5" w:sz="8" w:space="0"/>
          <w:insideH w:val="nil"/>
          <w:insideV w:val="single" w:color="4BACC6" w:themeColor="accent5"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tcPr>
    </w:tblStylePr>
    <w:tblStylePr w:type="band1Vert">
      <w:tblPr/>
      <w:tcPr>
        <w:tcBorders>
          <w:top w:val="single" w:color="4BACC6" w:themeColor="accent5" w:sz="8" w:space="0"/>
          <w:left w:val="single" w:color="4BACC6" w:themeColor="accent5" w:sz="8" w:space="0"/>
          <w:bottom w:val="single" w:color="4BACC6" w:themeColor="accent5" w:sz="8" w:space="0"/>
          <w:right w:val="single" w:color="4BACC6" w:themeColor="accent5" w:sz="8" w:space="0"/>
        </w:tcBorders>
        <w:shd w:val="clear" w:color="auto" w:fill="D2EAF1" w:themeFill="accent5" w:themeFillTint="3F"/>
      </w:tcPr>
    </w:tblStylePr>
    <w:tblStylePr w:type="band1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shd w:val="clear" w:color="auto" w:fill="D2EAF1" w:themeFill="accent5" w:themeFillTint="3F"/>
      </w:tcPr>
    </w:tblStylePr>
    <w:tblStylePr w:type="band2Horz">
      <w:tblPr/>
      <w:tcPr>
        <w:tcBorders>
          <w:top w:val="single" w:color="4BACC6" w:themeColor="accent5" w:sz="8" w:space="0"/>
          <w:left w:val="single" w:color="4BACC6" w:themeColor="accent5" w:sz="8" w:space="0"/>
          <w:bottom w:val="single" w:color="4BACC6" w:themeColor="accent5" w:sz="8" w:space="0"/>
          <w:right w:val="single" w:color="4BACC6" w:themeColor="accent5" w:sz="8" w:space="0"/>
          <w:insideV w:val="single" w:color="4BACC6" w:themeColor="accent5" w:sz="8" w:space="0"/>
        </w:tcBorders>
      </w:tcPr>
    </w:tblStylePr>
  </w:style>
  <w:style w:type="table" w:styleId="Saretaargia-6enfasia">
    <w:name w:val="Light Grid Accent 6"/>
    <w:basedOn w:val="Taulanormala"/>
    <w:uiPriority w:val="62"/>
    <w:rsid w:val="00CB0664"/>
    <w:pPr>
      <w:spacing w:after="0" w:line="240" w:lineRule="auto"/>
    </w:p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blStylePr w:type="firstRow">
      <w:pPr>
        <w:spacing w:before="0" w:after="0" w:line="240" w:lineRule="auto"/>
      </w:pPr>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18" w:space="0"/>
          <w:right w:val="single" w:color="F79646" w:themeColor="accent6" w:sz="8" w:space="0"/>
          <w:insideH w:val="nil"/>
          <w:insideV w:val="single" w:color="F79646" w:themeColor="accent6" w:sz="8" w:space="0"/>
        </w:tcBorders>
      </w:tcPr>
    </w:tblStylePr>
    <w:tblStylePr w:type="lastRow">
      <w:pPr>
        <w:spacing w:before="0" w:after="0" w:line="240" w:lineRule="auto"/>
      </w:pPr>
      <w:rPr>
        <w:rFonts w:asciiTheme="majorHAnsi" w:hAnsiTheme="majorHAnsi" w:eastAsiaTheme="majorEastAsia" w:cstheme="majorBidi"/>
        <w:b/>
        <w:bCs/>
      </w:rPr>
      <w:tblPr/>
      <w:tcPr>
        <w:tcBorders>
          <w:top w:val="double" w:color="F79646" w:themeColor="accent6" w:sz="6" w:space="0"/>
          <w:left w:val="single" w:color="F79646" w:themeColor="accent6" w:sz="8" w:space="0"/>
          <w:bottom w:val="single" w:color="F79646" w:themeColor="accent6" w:sz="8" w:space="0"/>
          <w:right w:val="single" w:color="F79646" w:themeColor="accent6" w:sz="8" w:space="0"/>
          <w:insideH w:val="nil"/>
          <w:insideV w:val="single" w:color="F79646" w:themeColor="accent6" w:sz="8" w:space="0"/>
        </w:tcBorders>
      </w:tcPr>
    </w:tblStylePr>
    <w:tblStylePr w:type="firstCol">
      <w:rPr>
        <w:rFonts w:asciiTheme="majorHAnsi" w:hAnsiTheme="majorHAnsi" w:eastAsiaTheme="majorEastAsia" w:cstheme="majorBidi"/>
        <w:b/>
        <w:bCs/>
      </w:rPr>
    </w:tblStylePr>
    <w:tblStylePr w:type="lastCol">
      <w:rPr>
        <w:rFonts w:asciiTheme="majorHAnsi" w:hAnsiTheme="majorHAnsi" w:eastAsiaTheme="majorEastAsia" w:cstheme="majorBidi"/>
        <w:b/>
        <w:bCs/>
      </w:rPr>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tcPr>
    </w:tblStylePr>
    <w:tblStylePr w:type="band1Vert">
      <w:tblPr/>
      <w:tcPr>
        <w:tcBorders>
          <w:top w:val="single" w:color="F79646" w:themeColor="accent6" w:sz="8" w:space="0"/>
          <w:left w:val="single" w:color="F79646" w:themeColor="accent6" w:sz="8" w:space="0"/>
          <w:bottom w:val="single" w:color="F79646" w:themeColor="accent6" w:sz="8" w:space="0"/>
          <w:right w:val="single" w:color="F79646" w:themeColor="accent6" w:sz="8" w:space="0"/>
        </w:tcBorders>
        <w:shd w:val="clear" w:color="auto" w:fill="FDE4D0" w:themeFill="accent6" w:themeFillTint="3F"/>
      </w:tcPr>
    </w:tblStylePr>
    <w:tblStylePr w:type="band1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shd w:val="clear" w:color="auto" w:fill="FDE4D0" w:themeFill="accent6" w:themeFillTint="3F"/>
      </w:tcPr>
    </w:tblStylePr>
    <w:tblStylePr w:type="band2Horz">
      <w:tblPr/>
      <w:tcPr>
        <w:tcBorders>
          <w:top w:val="single" w:color="F79646" w:themeColor="accent6" w:sz="8" w:space="0"/>
          <w:left w:val="single" w:color="F79646" w:themeColor="accent6" w:sz="8" w:space="0"/>
          <w:bottom w:val="single" w:color="F79646" w:themeColor="accent6" w:sz="8" w:space="0"/>
          <w:right w:val="single" w:color="F79646" w:themeColor="accent6" w:sz="8" w:space="0"/>
          <w:insideV w:val="single" w:color="F79646" w:themeColor="accent6" w:sz="8" w:space="0"/>
        </w:tcBorders>
      </w:tcPr>
    </w:tblStylePr>
  </w:style>
  <w:style w:type="table" w:styleId="1itzalduraertaina">
    <w:name w:val="Medium Shading 1"/>
    <w:basedOn w:val="Taulanormala"/>
    <w:uiPriority w:val="63"/>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tblBorders>
    </w:tblPr>
    <w:tblStylePr w:type="firstRow">
      <w:pPr>
        <w:spacing w:before="0" w:after="0" w:line="240" w:lineRule="auto"/>
      </w:pPr>
      <w:rPr>
        <w:b/>
        <w:bCs/>
        <w:color w:val="FFFFFF" w:themeColor="background1"/>
      </w:rPr>
      <w:tblPr/>
      <w:tcPr>
        <w:tc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nil"/>
          <w:insideV w:val="nil"/>
        </w:tcBorders>
        <w:shd w:val="clear" w:color="auto" w:fill="000000" w:themeFill="text1"/>
      </w:tcPr>
    </w:tblStylePr>
    <w:tblStylePr w:type="lastRow">
      <w:pPr>
        <w:spacing w:before="0" w:after="0" w:line="240" w:lineRule="auto"/>
      </w:pPr>
      <w:rPr>
        <w:b/>
        <w:bCs/>
      </w:rPr>
      <w:tblPr/>
      <w:tcPr>
        <w:tcBorders>
          <w:top w:val="double" w:color="404040" w:themeColor="text1" w:themeTint="BF" w:sz="6" w:space="0"/>
          <w:left w:val="single" w:color="404040" w:themeColor="text1" w:themeTint="BF" w:sz="8" w:space="0"/>
          <w:bottom w:val="single" w:color="404040" w:themeColor="text1" w:themeTint="BF" w:sz="8" w:space="0"/>
          <w:right w:val="single" w:color="404040" w:themeColor="text1" w:themeTint="BF" w:sz="8" w:space="0"/>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1itzalduraertaina-1enfasia">
    <w:name w:val="Medium Shading 1 Accent 1"/>
    <w:basedOn w:val="Taulanormala"/>
    <w:uiPriority w:val="63"/>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tblBorders>
    </w:tblPr>
    <w:tblStylePr w:type="firstRow">
      <w:pPr>
        <w:spacing w:before="0" w:after="0" w:line="240" w:lineRule="auto"/>
      </w:pPr>
      <w:rPr>
        <w:b/>
        <w:bCs/>
        <w:color w:val="FFFFFF" w:themeColor="background1"/>
      </w:rPr>
      <w:tblPr/>
      <w:tcPr>
        <w:tc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shd w:val="clear" w:color="auto" w:fill="4F81BD" w:themeFill="accent1"/>
      </w:tcPr>
    </w:tblStylePr>
    <w:tblStylePr w:type="lastRow">
      <w:pPr>
        <w:spacing w:before="0" w:after="0" w:line="240" w:lineRule="auto"/>
      </w:pPr>
      <w:rPr>
        <w:b/>
        <w:bCs/>
      </w:rPr>
      <w:tblPr/>
      <w:tcPr>
        <w:tcBorders>
          <w:top w:val="double" w:color="7BA0CD" w:themeColor="accent1" w:themeTint="BF" w:sz="6" w:space="0"/>
          <w:left w:val="single" w:color="7BA0CD" w:themeColor="accent1" w:themeTint="BF" w:sz="8" w:space="0"/>
          <w:bottom w:val="single" w:color="7BA0CD" w:themeColor="accent1" w:themeTint="BF" w:sz="8" w:space="0"/>
          <w:right w:val="single" w:color="7BA0CD" w:themeColor="accent1" w:themeTint="BF" w:sz="8" w:space="0"/>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itzalduraertaina-2enfasia">
    <w:name w:val="Medium Shading 1 Accent 2"/>
    <w:basedOn w:val="Taulanormala"/>
    <w:uiPriority w:val="63"/>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tblBorders>
    </w:tblPr>
    <w:tblStylePr w:type="firstRow">
      <w:pPr>
        <w:spacing w:before="0" w:after="0" w:line="240" w:lineRule="auto"/>
      </w:pPr>
      <w:rPr>
        <w:b/>
        <w:bCs/>
        <w:color w:val="FFFFFF" w:themeColor="background1"/>
      </w:rPr>
      <w:tblPr/>
      <w:tcPr>
        <w:tc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shd w:val="clear" w:color="auto" w:fill="C0504D" w:themeFill="accent2"/>
      </w:tcPr>
    </w:tblStylePr>
    <w:tblStylePr w:type="lastRow">
      <w:pPr>
        <w:spacing w:before="0" w:after="0" w:line="240" w:lineRule="auto"/>
      </w:pPr>
      <w:rPr>
        <w:b/>
        <w:bCs/>
      </w:rPr>
      <w:tblPr/>
      <w:tcPr>
        <w:tcBorders>
          <w:top w:val="double" w:color="CF7B79" w:themeColor="accent2" w:themeTint="BF" w:sz="6" w:space="0"/>
          <w:left w:val="single" w:color="CF7B79" w:themeColor="accent2" w:themeTint="BF" w:sz="8" w:space="0"/>
          <w:bottom w:val="single" w:color="CF7B79" w:themeColor="accent2" w:themeTint="BF" w:sz="8" w:space="0"/>
          <w:right w:val="single" w:color="CF7B79" w:themeColor="accent2" w:themeTint="BF" w:sz="8" w:space="0"/>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1itzalduraertaina-3enfasia">
    <w:name w:val="Medium Shading 1 Accent 3"/>
    <w:basedOn w:val="Taulanormala"/>
    <w:uiPriority w:val="63"/>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tblBorders>
    </w:tblPr>
    <w:tblStylePr w:type="firstRow">
      <w:pPr>
        <w:spacing w:before="0" w:after="0" w:line="240" w:lineRule="auto"/>
      </w:pPr>
      <w:rPr>
        <w:b/>
        <w:bCs/>
        <w:color w:val="FFFFFF" w:themeColor="background1"/>
      </w:rPr>
      <w:tblPr/>
      <w:tcPr>
        <w:tc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shd w:val="clear" w:color="auto" w:fill="9BBB59" w:themeFill="accent3"/>
      </w:tcPr>
    </w:tblStylePr>
    <w:tblStylePr w:type="lastRow">
      <w:pPr>
        <w:spacing w:before="0" w:after="0" w:line="240" w:lineRule="auto"/>
      </w:pPr>
      <w:rPr>
        <w:b/>
        <w:bCs/>
      </w:rPr>
      <w:tblPr/>
      <w:tcPr>
        <w:tcBorders>
          <w:top w:val="double" w:color="B3CC82" w:themeColor="accent3" w:themeTint="BF" w:sz="6" w:space="0"/>
          <w:left w:val="single" w:color="B3CC82" w:themeColor="accent3" w:themeTint="BF" w:sz="8" w:space="0"/>
          <w:bottom w:val="single" w:color="B3CC82" w:themeColor="accent3" w:themeTint="BF" w:sz="8" w:space="0"/>
          <w:right w:val="single" w:color="B3CC82" w:themeColor="accent3" w:themeTint="BF" w:sz="8" w:space="0"/>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1itzalduraertaina-4enfasia">
    <w:name w:val="Medium Shading 1 Accent 4"/>
    <w:basedOn w:val="Taulanormala"/>
    <w:uiPriority w:val="63"/>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tblBorders>
    </w:tblPr>
    <w:tblStylePr w:type="firstRow">
      <w:pPr>
        <w:spacing w:before="0" w:after="0" w:line="240" w:lineRule="auto"/>
      </w:pPr>
      <w:rPr>
        <w:b/>
        <w:bCs/>
        <w:color w:val="FFFFFF" w:themeColor="background1"/>
      </w:rPr>
      <w:tblPr/>
      <w:tcPr>
        <w:tc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shd w:val="clear" w:color="auto" w:fill="8064A2" w:themeFill="accent4"/>
      </w:tcPr>
    </w:tblStylePr>
    <w:tblStylePr w:type="lastRow">
      <w:pPr>
        <w:spacing w:before="0" w:after="0" w:line="240" w:lineRule="auto"/>
      </w:pPr>
      <w:rPr>
        <w:b/>
        <w:bCs/>
      </w:rPr>
      <w:tblPr/>
      <w:tcPr>
        <w:tcBorders>
          <w:top w:val="double" w:color="9F8AB9" w:themeColor="accent4" w:themeTint="BF" w:sz="6" w:space="0"/>
          <w:left w:val="single" w:color="9F8AB9" w:themeColor="accent4" w:themeTint="BF" w:sz="8" w:space="0"/>
          <w:bottom w:val="single" w:color="9F8AB9" w:themeColor="accent4" w:themeTint="BF" w:sz="8" w:space="0"/>
          <w:right w:val="single" w:color="9F8AB9" w:themeColor="accent4" w:themeTint="BF" w:sz="8" w:space="0"/>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1itzalduraertaina-5enfasia">
    <w:name w:val="Medium Shading 1 Accent 5"/>
    <w:basedOn w:val="Taulanormala"/>
    <w:uiPriority w:val="63"/>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tblBorders>
    </w:tblPr>
    <w:tblStylePr w:type="firstRow">
      <w:pPr>
        <w:spacing w:before="0" w:after="0" w:line="240" w:lineRule="auto"/>
      </w:pPr>
      <w:rPr>
        <w:b/>
        <w:bCs/>
        <w:color w:val="FFFFFF" w:themeColor="background1"/>
      </w:rPr>
      <w:tblPr/>
      <w:tcPr>
        <w:tc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shd w:val="clear" w:color="auto" w:fill="4BACC6" w:themeFill="accent5"/>
      </w:tcPr>
    </w:tblStylePr>
    <w:tblStylePr w:type="lastRow">
      <w:pPr>
        <w:spacing w:before="0" w:after="0" w:line="240" w:lineRule="auto"/>
      </w:pPr>
      <w:rPr>
        <w:b/>
        <w:bCs/>
      </w:rPr>
      <w:tblPr/>
      <w:tcPr>
        <w:tcBorders>
          <w:top w:val="double" w:color="78C0D4" w:themeColor="accent5" w:themeTint="BF" w:sz="6" w:space="0"/>
          <w:left w:val="single" w:color="78C0D4" w:themeColor="accent5" w:themeTint="BF" w:sz="8" w:space="0"/>
          <w:bottom w:val="single" w:color="78C0D4" w:themeColor="accent5" w:themeTint="BF" w:sz="8" w:space="0"/>
          <w:right w:val="single" w:color="78C0D4" w:themeColor="accent5" w:themeTint="BF" w:sz="8" w:space="0"/>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1itzalduraertaina-6enfasia">
    <w:name w:val="Medium Shading 1 Accent 6"/>
    <w:basedOn w:val="Taulanormala"/>
    <w:uiPriority w:val="63"/>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tblBorders>
    </w:tblPr>
    <w:tblStylePr w:type="firstRow">
      <w:pPr>
        <w:spacing w:before="0" w:after="0" w:line="240" w:lineRule="auto"/>
      </w:pPr>
      <w:rPr>
        <w:b/>
        <w:bCs/>
        <w:color w:val="FFFFFF" w:themeColor="background1"/>
      </w:rPr>
      <w:tblPr/>
      <w:tcPr>
        <w:tc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shd w:val="clear" w:color="auto" w:fill="F79646" w:themeFill="accent6"/>
      </w:tcPr>
    </w:tblStylePr>
    <w:tblStylePr w:type="lastRow">
      <w:pPr>
        <w:spacing w:before="0" w:after="0" w:line="240" w:lineRule="auto"/>
      </w:pPr>
      <w:rPr>
        <w:b/>
        <w:bCs/>
      </w:rPr>
      <w:tblPr/>
      <w:tcPr>
        <w:tcBorders>
          <w:top w:val="double" w:color="F9B074" w:themeColor="accent6" w:themeTint="BF" w:sz="6" w:space="0"/>
          <w:left w:val="single" w:color="F9B074" w:themeColor="accent6" w:themeTint="BF" w:sz="8" w:space="0"/>
          <w:bottom w:val="single" w:color="F9B074" w:themeColor="accent6" w:themeTint="BF" w:sz="8" w:space="0"/>
          <w:right w:val="single" w:color="F9B074" w:themeColor="accent6" w:themeTint="BF" w:sz="8" w:space="0"/>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2itzalduraertaina">
    <w:name w:val="Medium Shading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1enfasia">
    <w:name w:val="Medium Shading 2 Accent 1"/>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2enfasia">
    <w:name w:val="Medium Shading 2 Accent 2"/>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3enfasia">
    <w:name w:val="Medium Shading 2 Accent 3"/>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4enfasia">
    <w:name w:val="Medium Shading 2 Accent 4"/>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5enfasia">
    <w:name w:val="Medium Shading 2 Accent 5"/>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2itzalduraertaina-6enfasia">
    <w:name w:val="Medium Shading 2 Accent 6"/>
    <w:basedOn w:val="Taulanormala"/>
    <w:uiPriority w:val="64"/>
    <w:rsid w:val="00CB0664"/>
    <w:pPr>
      <w:spacing w:after="0" w:line="240" w:lineRule="auto"/>
    </w:pPr>
    <w:tblPr>
      <w:tblStyleRowBandSize w:val="1"/>
      <w:tblStyleColBandSize w:val="1"/>
      <w:tblBorders>
        <w:top w:val="single" w:color="auto" w:sz="18" w:space="0"/>
        <w:bottom w:val="single" w:color="auto" w:sz="18" w:space="0"/>
      </w:tblBorders>
    </w:tblPr>
    <w:tblStylePr w:type="firstRow">
      <w:pPr>
        <w:spacing w:before="0" w:after="0" w:line="240" w:lineRule="auto"/>
      </w:pPr>
      <w:rPr>
        <w:b/>
        <w:bCs/>
        <w:color w:val="FFFFFF" w:themeColor="background1"/>
      </w:rPr>
      <w:tblPr/>
      <w:tcPr>
        <w:tcBorders>
          <w:top w:val="single" w:color="auto" w:sz="18" w:space="0"/>
          <w:left w:val="nil"/>
          <w:bottom w:val="single" w:color="auto" w:sz="18" w:space="0"/>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color="auto" w:sz="6" w:space="0"/>
          <w:left w:val="nil"/>
          <w:bottom w:val="single" w:color="auto" w:sz="18" w:space="0"/>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color="auto" w:sz="18" w:space="0"/>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color="auto" w:sz="18" w:space="0"/>
          <w:left w:val="nil"/>
          <w:bottom w:val="single" w:color="auto" w:sz="18" w:space="0"/>
          <w:right w:val="nil"/>
          <w:insideH w:val="nil"/>
          <w:insideV w:val="nil"/>
        </w:tcBorders>
      </w:tcPr>
    </w:tblStylePr>
    <w:tblStylePr w:type="nwCell">
      <w:rPr>
        <w:color w:val="FFFFFF" w:themeColor="background1"/>
      </w:rPr>
      <w:tblPr/>
      <w:tcPr>
        <w:tcBorders>
          <w:top w:val="single" w:color="auto" w:sz="18" w:space="0"/>
          <w:left w:val="nil"/>
          <w:bottom w:val="single" w:color="auto" w:sz="18" w:space="0"/>
          <w:right w:val="nil"/>
          <w:insideH w:val="nil"/>
          <w:insideV w:val="nil"/>
        </w:tcBorders>
      </w:tcPr>
    </w:tblStylePr>
  </w:style>
  <w:style w:type="table" w:styleId="1zerrendaertaina">
    <w:name w:val="Medium List 1"/>
    <w:basedOn w:val="Taulanormala"/>
    <w:uiPriority w:val="65"/>
    <w:rsid w:val="00CB0664"/>
    <w:pPr>
      <w:spacing w:after="0" w:line="240" w:lineRule="auto"/>
    </w:pPr>
    <w:rPr>
      <w:color w:val="000000" w:themeColor="text1"/>
    </w:rPr>
    <w:tblPr>
      <w:tblStyleRowBandSize w:val="1"/>
      <w:tblStyleColBandSize w:val="1"/>
      <w:tblBorders>
        <w:top w:val="single" w:color="000000" w:themeColor="text1" w:sz="8" w:space="0"/>
        <w:bottom w:val="single" w:color="000000" w:themeColor="text1" w:sz="8" w:space="0"/>
      </w:tblBorders>
    </w:tblPr>
    <w:tblStylePr w:type="firstRow">
      <w:rPr>
        <w:rFonts w:asciiTheme="majorHAnsi" w:hAnsiTheme="majorHAnsi" w:eastAsiaTheme="majorEastAsia" w:cstheme="majorBidi"/>
      </w:rPr>
      <w:tblPr/>
      <w:tcPr>
        <w:tcBorders>
          <w:top w:val="nil"/>
          <w:bottom w:val="single" w:color="000000" w:themeColor="text1" w:sz="8" w:space="0"/>
        </w:tcBorders>
      </w:tcPr>
    </w:tblStylePr>
    <w:tblStylePr w:type="lastRow">
      <w:rPr>
        <w:b/>
        <w:bCs/>
        <w:color w:val="1F497D" w:themeColor="text2"/>
      </w:rPr>
      <w:tblPr/>
      <w:tcPr>
        <w:tcBorders>
          <w:top w:val="single" w:color="000000" w:themeColor="text1" w:sz="8" w:space="0"/>
          <w:bottom w:val="single" w:color="000000" w:themeColor="text1" w:sz="8" w:space="0"/>
        </w:tcBorders>
      </w:tcPr>
    </w:tblStylePr>
    <w:tblStylePr w:type="firstCol">
      <w:rPr>
        <w:b/>
        <w:bCs/>
      </w:rPr>
    </w:tblStylePr>
    <w:tblStylePr w:type="lastCol">
      <w:rPr>
        <w:b/>
        <w:bCs/>
      </w:rPr>
      <w:tblPr/>
      <w:tcPr>
        <w:tcBorders>
          <w:top w:val="single" w:color="000000" w:themeColor="text1" w:sz="8" w:space="0"/>
          <w:bottom w:val="single" w:color="000000" w:themeColor="text1" w:sz="8" w:space="0"/>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1zerrendaertaina-1enfasia">
    <w:name w:val="Medium List 1 Accent 1"/>
    <w:basedOn w:val="Taulanormala"/>
    <w:uiPriority w:val="65"/>
    <w:rsid w:val="00CB0664"/>
    <w:pPr>
      <w:spacing w:after="0" w:line="240" w:lineRule="auto"/>
    </w:pPr>
    <w:rPr>
      <w:color w:val="000000" w:themeColor="text1"/>
    </w:rPr>
    <w:tblPr>
      <w:tblStyleRowBandSize w:val="1"/>
      <w:tblStyleColBandSize w:val="1"/>
      <w:tblBorders>
        <w:top w:val="single" w:color="4F81BD" w:themeColor="accent1" w:sz="8" w:space="0"/>
        <w:bottom w:val="single" w:color="4F81BD" w:themeColor="accent1" w:sz="8" w:space="0"/>
      </w:tblBorders>
    </w:tblPr>
    <w:tblStylePr w:type="firstRow">
      <w:rPr>
        <w:rFonts w:asciiTheme="majorHAnsi" w:hAnsiTheme="majorHAnsi" w:eastAsiaTheme="majorEastAsia" w:cstheme="majorBidi"/>
      </w:rPr>
      <w:tblPr/>
      <w:tcPr>
        <w:tcBorders>
          <w:top w:val="nil"/>
          <w:bottom w:val="single" w:color="4F81BD" w:themeColor="accent1" w:sz="8" w:space="0"/>
        </w:tcBorders>
      </w:tcPr>
    </w:tblStylePr>
    <w:tblStylePr w:type="lastRow">
      <w:rPr>
        <w:b/>
        <w:bCs/>
        <w:color w:val="1F497D" w:themeColor="text2"/>
      </w:rPr>
      <w:tblPr/>
      <w:tcPr>
        <w:tcBorders>
          <w:top w:val="single" w:color="4F81BD" w:themeColor="accent1" w:sz="8" w:space="0"/>
          <w:bottom w:val="single" w:color="4F81BD" w:themeColor="accent1" w:sz="8" w:space="0"/>
        </w:tcBorders>
      </w:tcPr>
    </w:tblStylePr>
    <w:tblStylePr w:type="firstCol">
      <w:rPr>
        <w:b/>
        <w:bCs/>
      </w:rPr>
    </w:tblStylePr>
    <w:tblStylePr w:type="lastCol">
      <w:rPr>
        <w:b/>
        <w:bCs/>
      </w:rPr>
      <w:tblPr/>
      <w:tcPr>
        <w:tcBorders>
          <w:top w:val="single" w:color="4F81BD" w:themeColor="accent1" w:sz="8" w:space="0"/>
          <w:bottom w:val="single" w:color="4F81BD" w:themeColor="accent1" w:sz="8" w:space="0"/>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1zerrendaertaina-2enfasia">
    <w:name w:val="Medium List 1 Accent 2"/>
    <w:basedOn w:val="Taulanormala"/>
    <w:uiPriority w:val="65"/>
    <w:rsid w:val="00CB0664"/>
    <w:pPr>
      <w:spacing w:after="0" w:line="240" w:lineRule="auto"/>
    </w:pPr>
    <w:rPr>
      <w:color w:val="000000" w:themeColor="text1"/>
    </w:rPr>
    <w:tblPr>
      <w:tblStyleRowBandSize w:val="1"/>
      <w:tblStyleColBandSize w:val="1"/>
      <w:tblBorders>
        <w:top w:val="single" w:color="C0504D" w:themeColor="accent2" w:sz="8" w:space="0"/>
        <w:bottom w:val="single" w:color="C0504D" w:themeColor="accent2" w:sz="8" w:space="0"/>
      </w:tblBorders>
    </w:tblPr>
    <w:tblStylePr w:type="firstRow">
      <w:rPr>
        <w:rFonts w:asciiTheme="majorHAnsi" w:hAnsiTheme="majorHAnsi" w:eastAsiaTheme="majorEastAsia" w:cstheme="majorBidi"/>
      </w:rPr>
      <w:tblPr/>
      <w:tcPr>
        <w:tcBorders>
          <w:top w:val="nil"/>
          <w:bottom w:val="single" w:color="C0504D" w:themeColor="accent2" w:sz="8" w:space="0"/>
        </w:tcBorders>
      </w:tcPr>
    </w:tblStylePr>
    <w:tblStylePr w:type="lastRow">
      <w:rPr>
        <w:b/>
        <w:bCs/>
        <w:color w:val="1F497D" w:themeColor="text2"/>
      </w:rPr>
      <w:tblPr/>
      <w:tcPr>
        <w:tcBorders>
          <w:top w:val="single" w:color="C0504D" w:themeColor="accent2" w:sz="8" w:space="0"/>
          <w:bottom w:val="single" w:color="C0504D" w:themeColor="accent2" w:sz="8" w:space="0"/>
        </w:tcBorders>
      </w:tcPr>
    </w:tblStylePr>
    <w:tblStylePr w:type="firstCol">
      <w:rPr>
        <w:b/>
        <w:bCs/>
      </w:rPr>
    </w:tblStylePr>
    <w:tblStylePr w:type="lastCol">
      <w:rPr>
        <w:b/>
        <w:bCs/>
      </w:rPr>
      <w:tblPr/>
      <w:tcPr>
        <w:tcBorders>
          <w:top w:val="single" w:color="C0504D" w:themeColor="accent2" w:sz="8" w:space="0"/>
          <w:bottom w:val="single" w:color="C0504D" w:themeColor="accent2" w:sz="8" w:space="0"/>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1zerrendaertaina-3enfasia">
    <w:name w:val="Medium List 1 Accent 3"/>
    <w:basedOn w:val="Taulanormala"/>
    <w:uiPriority w:val="65"/>
    <w:rsid w:val="00CB0664"/>
    <w:pPr>
      <w:spacing w:after="0" w:line="240" w:lineRule="auto"/>
    </w:pPr>
    <w:rPr>
      <w:color w:val="000000" w:themeColor="text1"/>
    </w:rPr>
    <w:tblPr>
      <w:tblStyleRowBandSize w:val="1"/>
      <w:tblStyleColBandSize w:val="1"/>
      <w:tblBorders>
        <w:top w:val="single" w:color="9BBB59" w:themeColor="accent3" w:sz="8" w:space="0"/>
        <w:bottom w:val="single" w:color="9BBB59" w:themeColor="accent3" w:sz="8" w:space="0"/>
      </w:tblBorders>
    </w:tblPr>
    <w:tblStylePr w:type="firstRow">
      <w:rPr>
        <w:rFonts w:asciiTheme="majorHAnsi" w:hAnsiTheme="majorHAnsi" w:eastAsiaTheme="majorEastAsia" w:cstheme="majorBidi"/>
      </w:rPr>
      <w:tblPr/>
      <w:tcPr>
        <w:tcBorders>
          <w:top w:val="nil"/>
          <w:bottom w:val="single" w:color="9BBB59" w:themeColor="accent3" w:sz="8" w:space="0"/>
        </w:tcBorders>
      </w:tcPr>
    </w:tblStylePr>
    <w:tblStylePr w:type="lastRow">
      <w:rPr>
        <w:b/>
        <w:bCs/>
        <w:color w:val="1F497D" w:themeColor="text2"/>
      </w:rPr>
      <w:tblPr/>
      <w:tcPr>
        <w:tcBorders>
          <w:top w:val="single" w:color="9BBB59" w:themeColor="accent3" w:sz="8" w:space="0"/>
          <w:bottom w:val="single" w:color="9BBB59" w:themeColor="accent3" w:sz="8" w:space="0"/>
        </w:tcBorders>
      </w:tcPr>
    </w:tblStylePr>
    <w:tblStylePr w:type="firstCol">
      <w:rPr>
        <w:b/>
        <w:bCs/>
      </w:rPr>
    </w:tblStylePr>
    <w:tblStylePr w:type="lastCol">
      <w:rPr>
        <w:b/>
        <w:bCs/>
      </w:rPr>
      <w:tblPr/>
      <w:tcPr>
        <w:tcBorders>
          <w:top w:val="single" w:color="9BBB59" w:themeColor="accent3" w:sz="8" w:space="0"/>
          <w:bottom w:val="single" w:color="9BBB59" w:themeColor="accent3" w:sz="8" w:space="0"/>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1zerrendaertaina-4enfasia">
    <w:name w:val="Medium List 1 Accent 4"/>
    <w:basedOn w:val="Taulanormala"/>
    <w:uiPriority w:val="65"/>
    <w:rsid w:val="00CB0664"/>
    <w:pPr>
      <w:spacing w:after="0" w:line="240" w:lineRule="auto"/>
    </w:pPr>
    <w:rPr>
      <w:color w:val="000000" w:themeColor="text1"/>
    </w:rPr>
    <w:tblPr>
      <w:tblStyleRowBandSize w:val="1"/>
      <w:tblStyleColBandSize w:val="1"/>
      <w:tblBorders>
        <w:top w:val="single" w:color="8064A2" w:themeColor="accent4" w:sz="8" w:space="0"/>
        <w:bottom w:val="single" w:color="8064A2" w:themeColor="accent4" w:sz="8" w:space="0"/>
      </w:tblBorders>
    </w:tblPr>
    <w:tblStylePr w:type="firstRow">
      <w:rPr>
        <w:rFonts w:asciiTheme="majorHAnsi" w:hAnsiTheme="majorHAnsi" w:eastAsiaTheme="majorEastAsia" w:cstheme="majorBidi"/>
      </w:rPr>
      <w:tblPr/>
      <w:tcPr>
        <w:tcBorders>
          <w:top w:val="nil"/>
          <w:bottom w:val="single" w:color="8064A2" w:themeColor="accent4" w:sz="8" w:space="0"/>
        </w:tcBorders>
      </w:tcPr>
    </w:tblStylePr>
    <w:tblStylePr w:type="lastRow">
      <w:rPr>
        <w:b/>
        <w:bCs/>
        <w:color w:val="1F497D" w:themeColor="text2"/>
      </w:rPr>
      <w:tblPr/>
      <w:tcPr>
        <w:tcBorders>
          <w:top w:val="single" w:color="8064A2" w:themeColor="accent4" w:sz="8" w:space="0"/>
          <w:bottom w:val="single" w:color="8064A2" w:themeColor="accent4" w:sz="8" w:space="0"/>
        </w:tcBorders>
      </w:tcPr>
    </w:tblStylePr>
    <w:tblStylePr w:type="firstCol">
      <w:rPr>
        <w:b/>
        <w:bCs/>
      </w:rPr>
    </w:tblStylePr>
    <w:tblStylePr w:type="lastCol">
      <w:rPr>
        <w:b/>
        <w:bCs/>
      </w:rPr>
      <w:tblPr/>
      <w:tcPr>
        <w:tcBorders>
          <w:top w:val="single" w:color="8064A2" w:themeColor="accent4" w:sz="8" w:space="0"/>
          <w:bottom w:val="single" w:color="8064A2" w:themeColor="accent4" w:sz="8" w:space="0"/>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1zerrendaertaina-5enfasia">
    <w:name w:val="Medium List 1 Accent 5"/>
    <w:basedOn w:val="Taulanormala"/>
    <w:uiPriority w:val="65"/>
    <w:rsid w:val="00CB0664"/>
    <w:pPr>
      <w:spacing w:after="0" w:line="240" w:lineRule="auto"/>
    </w:pPr>
    <w:rPr>
      <w:color w:val="000000" w:themeColor="text1"/>
    </w:rPr>
    <w:tblPr>
      <w:tblStyleRowBandSize w:val="1"/>
      <w:tblStyleColBandSize w:val="1"/>
      <w:tblBorders>
        <w:top w:val="single" w:color="4BACC6" w:themeColor="accent5" w:sz="8" w:space="0"/>
        <w:bottom w:val="single" w:color="4BACC6" w:themeColor="accent5" w:sz="8" w:space="0"/>
      </w:tblBorders>
    </w:tblPr>
    <w:tblStylePr w:type="firstRow">
      <w:rPr>
        <w:rFonts w:asciiTheme="majorHAnsi" w:hAnsiTheme="majorHAnsi" w:eastAsiaTheme="majorEastAsia" w:cstheme="majorBidi"/>
      </w:rPr>
      <w:tblPr/>
      <w:tcPr>
        <w:tcBorders>
          <w:top w:val="nil"/>
          <w:bottom w:val="single" w:color="4BACC6" w:themeColor="accent5" w:sz="8" w:space="0"/>
        </w:tcBorders>
      </w:tcPr>
    </w:tblStylePr>
    <w:tblStylePr w:type="lastRow">
      <w:rPr>
        <w:b/>
        <w:bCs/>
        <w:color w:val="1F497D" w:themeColor="text2"/>
      </w:rPr>
      <w:tblPr/>
      <w:tcPr>
        <w:tcBorders>
          <w:top w:val="single" w:color="4BACC6" w:themeColor="accent5" w:sz="8" w:space="0"/>
          <w:bottom w:val="single" w:color="4BACC6" w:themeColor="accent5" w:sz="8" w:space="0"/>
        </w:tcBorders>
      </w:tcPr>
    </w:tblStylePr>
    <w:tblStylePr w:type="firstCol">
      <w:rPr>
        <w:b/>
        <w:bCs/>
      </w:rPr>
    </w:tblStylePr>
    <w:tblStylePr w:type="lastCol">
      <w:rPr>
        <w:b/>
        <w:bCs/>
      </w:rPr>
      <w:tblPr/>
      <w:tcPr>
        <w:tcBorders>
          <w:top w:val="single" w:color="4BACC6" w:themeColor="accent5" w:sz="8" w:space="0"/>
          <w:bottom w:val="single" w:color="4BACC6" w:themeColor="accent5" w:sz="8" w:space="0"/>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1zerrendaertaina-6enfasia">
    <w:name w:val="Medium List 1 Accent 6"/>
    <w:basedOn w:val="Taulanormala"/>
    <w:uiPriority w:val="65"/>
    <w:rsid w:val="00CB0664"/>
    <w:pPr>
      <w:spacing w:after="0" w:line="240" w:lineRule="auto"/>
    </w:pPr>
    <w:rPr>
      <w:color w:val="000000" w:themeColor="text1"/>
    </w:rPr>
    <w:tblPr>
      <w:tblStyleRowBandSize w:val="1"/>
      <w:tblStyleColBandSize w:val="1"/>
      <w:tblBorders>
        <w:top w:val="single" w:color="F79646" w:themeColor="accent6" w:sz="8" w:space="0"/>
        <w:bottom w:val="single" w:color="F79646" w:themeColor="accent6" w:sz="8" w:space="0"/>
      </w:tblBorders>
    </w:tblPr>
    <w:tblStylePr w:type="firstRow">
      <w:rPr>
        <w:rFonts w:asciiTheme="majorHAnsi" w:hAnsiTheme="majorHAnsi" w:eastAsiaTheme="majorEastAsia" w:cstheme="majorBidi"/>
      </w:rPr>
      <w:tblPr/>
      <w:tcPr>
        <w:tcBorders>
          <w:top w:val="nil"/>
          <w:bottom w:val="single" w:color="F79646" w:themeColor="accent6" w:sz="8" w:space="0"/>
        </w:tcBorders>
      </w:tcPr>
    </w:tblStylePr>
    <w:tblStylePr w:type="lastRow">
      <w:rPr>
        <w:b/>
        <w:bCs/>
        <w:color w:val="1F497D" w:themeColor="text2"/>
      </w:rPr>
      <w:tblPr/>
      <w:tcPr>
        <w:tcBorders>
          <w:top w:val="single" w:color="F79646" w:themeColor="accent6" w:sz="8" w:space="0"/>
          <w:bottom w:val="single" w:color="F79646" w:themeColor="accent6" w:sz="8" w:space="0"/>
        </w:tcBorders>
      </w:tcPr>
    </w:tblStylePr>
    <w:tblStylePr w:type="firstCol">
      <w:rPr>
        <w:b/>
        <w:bCs/>
      </w:rPr>
    </w:tblStylePr>
    <w:tblStylePr w:type="lastCol">
      <w:rPr>
        <w:b/>
        <w:bCs/>
      </w:rPr>
      <w:tblPr/>
      <w:tcPr>
        <w:tcBorders>
          <w:top w:val="single" w:color="F79646" w:themeColor="accent6" w:sz="8" w:space="0"/>
          <w:bottom w:val="single" w:color="F79646" w:themeColor="accent6" w:sz="8" w:space="0"/>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2zerrendaertaina">
    <w:name w:val="Medium Lis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tblBorders>
    </w:tblPr>
    <w:tblStylePr w:type="firstRow">
      <w:rPr>
        <w:sz w:val="24"/>
        <w:szCs w:val="24"/>
      </w:rPr>
      <w:tblPr/>
      <w:tcPr>
        <w:tcBorders>
          <w:top w:val="nil"/>
          <w:left w:val="nil"/>
          <w:bottom w:val="single" w:color="000000" w:themeColor="text1" w:sz="24" w:space="0"/>
          <w:right w:val="nil"/>
          <w:insideH w:val="nil"/>
          <w:insideV w:val="nil"/>
        </w:tcBorders>
        <w:shd w:val="clear" w:color="auto" w:fill="FFFFFF" w:themeFill="background1"/>
      </w:tcPr>
    </w:tblStylePr>
    <w:tblStylePr w:type="lastRow">
      <w:tblPr/>
      <w:tcPr>
        <w:tcBorders>
          <w:top w:val="single" w:color="000000" w:themeColor="tex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000000" w:themeColor="text1" w:sz="8" w:space="0"/>
          <w:insideH w:val="nil"/>
          <w:insideV w:val="nil"/>
        </w:tcBorders>
        <w:shd w:val="clear" w:color="auto" w:fill="FFFFFF" w:themeFill="background1"/>
      </w:tcPr>
    </w:tblStylePr>
    <w:tblStylePr w:type="lastCol">
      <w:tblPr/>
      <w:tcPr>
        <w:tcBorders>
          <w:top w:val="nil"/>
          <w:left w:val="single" w:color="000000" w:themeColor="tex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1enfasia">
    <w:name w:val="Medium List 2 Accent 1"/>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tblBorders>
    </w:tblPr>
    <w:tblStylePr w:type="firstRow">
      <w:rPr>
        <w:sz w:val="24"/>
        <w:szCs w:val="24"/>
      </w:rPr>
      <w:tblPr/>
      <w:tcPr>
        <w:tcBorders>
          <w:top w:val="nil"/>
          <w:left w:val="nil"/>
          <w:bottom w:val="single" w:color="4F81BD" w:themeColor="accent1" w:sz="24" w:space="0"/>
          <w:right w:val="nil"/>
          <w:insideH w:val="nil"/>
          <w:insideV w:val="nil"/>
        </w:tcBorders>
        <w:shd w:val="clear" w:color="auto" w:fill="FFFFFF" w:themeFill="background1"/>
      </w:tcPr>
    </w:tblStylePr>
    <w:tblStylePr w:type="lastRow">
      <w:tblPr/>
      <w:tcPr>
        <w:tcBorders>
          <w:top w:val="single" w:color="4F81BD" w:themeColor="accent1"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F81BD" w:themeColor="accent1" w:sz="8" w:space="0"/>
          <w:insideH w:val="nil"/>
          <w:insideV w:val="nil"/>
        </w:tcBorders>
        <w:shd w:val="clear" w:color="auto" w:fill="FFFFFF" w:themeFill="background1"/>
      </w:tcPr>
    </w:tblStylePr>
    <w:tblStylePr w:type="lastCol">
      <w:tblPr/>
      <w:tcPr>
        <w:tcBorders>
          <w:top w:val="nil"/>
          <w:left w:val="single" w:color="4F81BD" w:themeColor="accent1"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2enfasia">
    <w:name w:val="Medium List 2 Accent 2"/>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tblBorders>
    </w:tblPr>
    <w:tblStylePr w:type="firstRow">
      <w:rPr>
        <w:sz w:val="24"/>
        <w:szCs w:val="24"/>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tblPr/>
      <w:tcPr>
        <w:tcBorders>
          <w:top w:val="single" w:color="C0504D" w:themeColor="accent2"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C0504D" w:themeColor="accent2" w:sz="8" w:space="0"/>
          <w:insideH w:val="nil"/>
          <w:insideV w:val="nil"/>
        </w:tcBorders>
        <w:shd w:val="clear" w:color="auto" w:fill="FFFFFF" w:themeFill="background1"/>
      </w:tcPr>
    </w:tblStylePr>
    <w:tblStylePr w:type="lastCol">
      <w:tblPr/>
      <w:tcPr>
        <w:tcBorders>
          <w:top w:val="nil"/>
          <w:left w:val="single" w:color="C0504D" w:themeColor="accent2"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3enfasia">
    <w:name w:val="Medium List 2 Accent 3"/>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tblBorders>
    </w:tblPr>
    <w:tblStylePr w:type="firstRow">
      <w:rPr>
        <w:sz w:val="24"/>
        <w:szCs w:val="24"/>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tblPr/>
      <w:tcPr>
        <w:tcBorders>
          <w:top w:val="single" w:color="9BBB59" w:themeColor="accent3"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9BBB59" w:themeColor="accent3" w:sz="8" w:space="0"/>
          <w:insideH w:val="nil"/>
          <w:insideV w:val="nil"/>
        </w:tcBorders>
        <w:shd w:val="clear" w:color="auto" w:fill="FFFFFF" w:themeFill="background1"/>
      </w:tcPr>
    </w:tblStylePr>
    <w:tblStylePr w:type="lastCol">
      <w:tblPr/>
      <w:tcPr>
        <w:tcBorders>
          <w:top w:val="nil"/>
          <w:left w:val="single" w:color="9BBB59" w:themeColor="accent3"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4enfasia">
    <w:name w:val="Medium List 2 Accent 4"/>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tblBorders>
    </w:tblPr>
    <w:tblStylePr w:type="firstRow">
      <w:rPr>
        <w:sz w:val="24"/>
        <w:szCs w:val="24"/>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tblPr/>
      <w:tcPr>
        <w:tcBorders>
          <w:top w:val="single" w:color="8064A2" w:themeColor="accent4"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8064A2" w:themeColor="accent4" w:sz="8" w:space="0"/>
          <w:insideH w:val="nil"/>
          <w:insideV w:val="nil"/>
        </w:tcBorders>
        <w:shd w:val="clear" w:color="auto" w:fill="FFFFFF" w:themeFill="background1"/>
      </w:tcPr>
    </w:tblStylePr>
    <w:tblStylePr w:type="lastCol">
      <w:tblPr/>
      <w:tcPr>
        <w:tcBorders>
          <w:top w:val="nil"/>
          <w:left w:val="single" w:color="8064A2" w:themeColor="accent4"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5enfasia">
    <w:name w:val="Medium List 2 Accent 5"/>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tblBorders>
    </w:tblPr>
    <w:tblStylePr w:type="firstRow">
      <w:rPr>
        <w:sz w:val="24"/>
        <w:szCs w:val="24"/>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tblPr/>
      <w:tcPr>
        <w:tcBorders>
          <w:top w:val="single" w:color="4BACC6" w:themeColor="accent5"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4BACC6" w:themeColor="accent5" w:sz="8" w:space="0"/>
          <w:insideH w:val="nil"/>
          <w:insideV w:val="nil"/>
        </w:tcBorders>
        <w:shd w:val="clear" w:color="auto" w:fill="FFFFFF" w:themeFill="background1"/>
      </w:tcPr>
    </w:tblStylePr>
    <w:tblStylePr w:type="lastCol">
      <w:tblPr/>
      <w:tcPr>
        <w:tcBorders>
          <w:top w:val="nil"/>
          <w:left w:val="single" w:color="4BACC6" w:themeColor="accent5"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2zerrendaertaina-6enfasia">
    <w:name w:val="Medium List 2 Accent 6"/>
    <w:basedOn w:val="Taulanormala"/>
    <w:uiPriority w:val="66"/>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tblBorders>
    </w:tblPr>
    <w:tblStylePr w:type="firstRow">
      <w:rPr>
        <w:sz w:val="24"/>
        <w:szCs w:val="24"/>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tblPr/>
      <w:tcPr>
        <w:tcBorders>
          <w:top w:val="single" w:color="F79646" w:themeColor="accent6" w:sz="8" w:space="0"/>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color="F79646" w:themeColor="accent6" w:sz="8" w:space="0"/>
          <w:insideH w:val="nil"/>
          <w:insideV w:val="nil"/>
        </w:tcBorders>
        <w:shd w:val="clear" w:color="auto" w:fill="FFFFFF" w:themeFill="background1"/>
      </w:tcPr>
    </w:tblStylePr>
    <w:tblStylePr w:type="lastCol">
      <w:tblPr/>
      <w:tcPr>
        <w:tcBorders>
          <w:top w:val="nil"/>
          <w:left w:val="single" w:color="F79646" w:themeColor="accent6" w:sz="8" w:space="0"/>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1saretaertaina">
    <w:name w:val="Medium Grid 1"/>
    <w:basedOn w:val="Taulanormala"/>
    <w:uiPriority w:val="67"/>
    <w:rsid w:val="00CB0664"/>
    <w:pPr>
      <w:spacing w:after="0" w:line="240" w:lineRule="auto"/>
    </w:pPr>
    <w:tblPr>
      <w:tblStyleRowBandSize w:val="1"/>
      <w:tblStyleColBandSize w:val="1"/>
      <w:tblBorders>
        <w:top w:val="single" w:color="404040" w:themeColor="text1" w:themeTint="BF" w:sz="8" w:space="0"/>
        <w:left w:val="single" w:color="404040" w:themeColor="text1" w:themeTint="BF" w:sz="8" w:space="0"/>
        <w:bottom w:val="single" w:color="404040" w:themeColor="text1" w:themeTint="BF" w:sz="8" w:space="0"/>
        <w:right w:val="single" w:color="404040" w:themeColor="text1" w:themeTint="BF" w:sz="8" w:space="0"/>
        <w:insideH w:val="single" w:color="404040" w:themeColor="text1" w:themeTint="BF" w:sz="8" w:space="0"/>
        <w:insideV w:val="single" w:color="404040" w:themeColor="text1" w:themeTint="BF" w:sz="8" w:space="0"/>
      </w:tblBorders>
    </w:tblPr>
    <w:tcPr>
      <w:shd w:val="clear" w:color="auto" w:fill="C0C0C0" w:themeFill="text1" w:themeFillTint="3F"/>
    </w:tcPr>
    <w:tblStylePr w:type="firstRow">
      <w:rPr>
        <w:b/>
        <w:bCs/>
      </w:rPr>
    </w:tblStylePr>
    <w:tblStylePr w:type="lastRow">
      <w:rPr>
        <w:b/>
        <w:bCs/>
      </w:rPr>
      <w:tblPr/>
      <w:tcPr>
        <w:tcBorders>
          <w:top w:val="single" w:color="404040" w:themeColor="text1" w:themeTint="BF" w:sz="18" w:space="0"/>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1saretaertaina-1enfasia">
    <w:name w:val="Medium Grid 1 Accent 1"/>
    <w:basedOn w:val="Taulanormala"/>
    <w:uiPriority w:val="67"/>
    <w:rsid w:val="00CB0664"/>
    <w:pPr>
      <w:spacing w:after="0" w:line="240" w:lineRule="auto"/>
    </w:pPr>
    <w:tblPr>
      <w:tblStyleRowBandSize w:val="1"/>
      <w:tblStyleColBandSize w:val="1"/>
      <w:tblBorders>
        <w:top w:val="single" w:color="7BA0CD" w:themeColor="accent1" w:themeTint="BF" w:sz="8" w:space="0"/>
        <w:left w:val="single" w:color="7BA0CD" w:themeColor="accent1" w:themeTint="BF" w:sz="8" w:space="0"/>
        <w:bottom w:val="single" w:color="7BA0CD" w:themeColor="accent1" w:themeTint="BF" w:sz="8" w:space="0"/>
        <w:right w:val="single" w:color="7BA0CD" w:themeColor="accent1" w:themeTint="BF" w:sz="8" w:space="0"/>
        <w:insideH w:val="single" w:color="7BA0CD" w:themeColor="accent1" w:themeTint="BF" w:sz="8" w:space="0"/>
        <w:insideV w:val="single" w:color="7BA0CD" w:themeColor="accent1" w:themeTint="BF" w:sz="8" w:space="0"/>
      </w:tblBorders>
    </w:tblPr>
    <w:tcPr>
      <w:shd w:val="clear" w:color="auto" w:fill="D3DFEE" w:themeFill="accent1" w:themeFillTint="3F"/>
    </w:tcPr>
    <w:tblStylePr w:type="firstRow">
      <w:rPr>
        <w:b/>
        <w:bCs/>
      </w:rPr>
    </w:tblStylePr>
    <w:tblStylePr w:type="lastRow">
      <w:rPr>
        <w:b/>
        <w:bCs/>
      </w:rPr>
      <w:tblPr/>
      <w:tcPr>
        <w:tcBorders>
          <w:top w:val="single" w:color="7BA0CD" w:themeColor="accent1" w:themeTint="BF" w:sz="18" w:space="0"/>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1saretaertaina-2enfasia">
    <w:name w:val="Medium Grid 1 Accent 2"/>
    <w:basedOn w:val="Taulanormala"/>
    <w:uiPriority w:val="67"/>
    <w:rsid w:val="00CB0664"/>
    <w:pPr>
      <w:spacing w:after="0" w:line="240" w:lineRule="auto"/>
    </w:pPr>
    <w:tblPr>
      <w:tblStyleRowBandSize w:val="1"/>
      <w:tblStyleColBandSize w:val="1"/>
      <w:tblBorders>
        <w:top w:val="single" w:color="CF7B79" w:themeColor="accent2" w:themeTint="BF" w:sz="8" w:space="0"/>
        <w:left w:val="single" w:color="CF7B79" w:themeColor="accent2" w:themeTint="BF" w:sz="8" w:space="0"/>
        <w:bottom w:val="single" w:color="CF7B79" w:themeColor="accent2" w:themeTint="BF" w:sz="8" w:space="0"/>
        <w:right w:val="single" w:color="CF7B79" w:themeColor="accent2" w:themeTint="BF" w:sz="8" w:space="0"/>
        <w:insideH w:val="single" w:color="CF7B79" w:themeColor="accent2" w:themeTint="BF" w:sz="8" w:space="0"/>
        <w:insideV w:val="single" w:color="CF7B79" w:themeColor="accent2" w:themeTint="BF" w:sz="8" w:space="0"/>
      </w:tblBorders>
    </w:tblPr>
    <w:tcPr>
      <w:shd w:val="clear" w:color="auto" w:fill="EFD3D2" w:themeFill="accent2" w:themeFillTint="3F"/>
    </w:tcPr>
    <w:tblStylePr w:type="firstRow">
      <w:rPr>
        <w:b/>
        <w:bCs/>
      </w:rPr>
    </w:tblStylePr>
    <w:tblStylePr w:type="lastRow">
      <w:rPr>
        <w:b/>
        <w:bCs/>
      </w:rPr>
      <w:tblPr/>
      <w:tcPr>
        <w:tcBorders>
          <w:top w:val="single" w:color="CF7B79" w:themeColor="accent2" w:themeTint="BF" w:sz="18" w:space="0"/>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1saretaertaina-3enfasia">
    <w:name w:val="Medium Grid 1 Accent 3"/>
    <w:basedOn w:val="Taulanormala"/>
    <w:uiPriority w:val="67"/>
    <w:rsid w:val="00CB0664"/>
    <w:pPr>
      <w:spacing w:after="0" w:line="240" w:lineRule="auto"/>
    </w:pPr>
    <w:tblPr>
      <w:tblStyleRowBandSize w:val="1"/>
      <w:tblStyleColBandSize w:val="1"/>
      <w:tblBorders>
        <w:top w:val="single" w:color="B3CC82" w:themeColor="accent3" w:themeTint="BF" w:sz="8" w:space="0"/>
        <w:left w:val="single" w:color="B3CC82" w:themeColor="accent3" w:themeTint="BF" w:sz="8" w:space="0"/>
        <w:bottom w:val="single" w:color="B3CC82" w:themeColor="accent3" w:themeTint="BF" w:sz="8" w:space="0"/>
        <w:right w:val="single" w:color="B3CC82" w:themeColor="accent3" w:themeTint="BF" w:sz="8" w:space="0"/>
        <w:insideH w:val="single" w:color="B3CC82" w:themeColor="accent3" w:themeTint="BF" w:sz="8" w:space="0"/>
        <w:insideV w:val="single" w:color="B3CC82" w:themeColor="accent3" w:themeTint="BF" w:sz="8" w:space="0"/>
      </w:tblBorders>
    </w:tblPr>
    <w:tcPr>
      <w:shd w:val="clear" w:color="auto" w:fill="E6EED5" w:themeFill="accent3" w:themeFillTint="3F"/>
    </w:tcPr>
    <w:tblStylePr w:type="firstRow">
      <w:rPr>
        <w:b/>
        <w:bCs/>
      </w:rPr>
    </w:tblStylePr>
    <w:tblStylePr w:type="lastRow">
      <w:rPr>
        <w:b/>
        <w:bCs/>
      </w:rPr>
      <w:tblPr/>
      <w:tcPr>
        <w:tcBorders>
          <w:top w:val="single" w:color="B3CC82" w:themeColor="accent3" w:themeTint="BF" w:sz="18" w:space="0"/>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1saretaertaina-4enfasia">
    <w:name w:val="Medium Grid 1 Accent 4"/>
    <w:basedOn w:val="Taulanormala"/>
    <w:uiPriority w:val="67"/>
    <w:rsid w:val="00CB0664"/>
    <w:pPr>
      <w:spacing w:after="0" w:line="240" w:lineRule="auto"/>
    </w:pPr>
    <w:tblPr>
      <w:tblStyleRowBandSize w:val="1"/>
      <w:tblStyleColBandSize w:val="1"/>
      <w:tblBorders>
        <w:top w:val="single" w:color="9F8AB9" w:themeColor="accent4" w:themeTint="BF" w:sz="8" w:space="0"/>
        <w:left w:val="single" w:color="9F8AB9" w:themeColor="accent4" w:themeTint="BF" w:sz="8" w:space="0"/>
        <w:bottom w:val="single" w:color="9F8AB9" w:themeColor="accent4" w:themeTint="BF" w:sz="8" w:space="0"/>
        <w:right w:val="single" w:color="9F8AB9" w:themeColor="accent4" w:themeTint="BF" w:sz="8" w:space="0"/>
        <w:insideH w:val="single" w:color="9F8AB9" w:themeColor="accent4" w:themeTint="BF" w:sz="8" w:space="0"/>
        <w:insideV w:val="single" w:color="9F8AB9" w:themeColor="accent4" w:themeTint="BF" w:sz="8" w:space="0"/>
      </w:tblBorders>
    </w:tblPr>
    <w:tcPr>
      <w:shd w:val="clear" w:color="auto" w:fill="DFD8E8" w:themeFill="accent4" w:themeFillTint="3F"/>
    </w:tcPr>
    <w:tblStylePr w:type="firstRow">
      <w:rPr>
        <w:b/>
        <w:bCs/>
      </w:rPr>
    </w:tblStylePr>
    <w:tblStylePr w:type="lastRow">
      <w:rPr>
        <w:b/>
        <w:bCs/>
      </w:rPr>
      <w:tblPr/>
      <w:tcPr>
        <w:tcBorders>
          <w:top w:val="single" w:color="9F8AB9" w:themeColor="accent4" w:themeTint="BF" w:sz="18" w:space="0"/>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1saretaertaina-5enfasia">
    <w:name w:val="Medium Grid 1 Accent 5"/>
    <w:basedOn w:val="Taulanormala"/>
    <w:uiPriority w:val="67"/>
    <w:rsid w:val="00CB0664"/>
    <w:pPr>
      <w:spacing w:after="0" w:line="240" w:lineRule="auto"/>
    </w:pPr>
    <w:tblPr>
      <w:tblStyleRowBandSize w:val="1"/>
      <w:tblStyleColBandSize w:val="1"/>
      <w:tblBorders>
        <w:top w:val="single" w:color="78C0D4" w:themeColor="accent5" w:themeTint="BF" w:sz="8" w:space="0"/>
        <w:left w:val="single" w:color="78C0D4" w:themeColor="accent5" w:themeTint="BF" w:sz="8" w:space="0"/>
        <w:bottom w:val="single" w:color="78C0D4" w:themeColor="accent5" w:themeTint="BF" w:sz="8" w:space="0"/>
        <w:right w:val="single" w:color="78C0D4" w:themeColor="accent5" w:themeTint="BF" w:sz="8" w:space="0"/>
        <w:insideH w:val="single" w:color="78C0D4" w:themeColor="accent5" w:themeTint="BF" w:sz="8" w:space="0"/>
        <w:insideV w:val="single" w:color="78C0D4" w:themeColor="accent5" w:themeTint="BF" w:sz="8" w:space="0"/>
      </w:tblBorders>
    </w:tblPr>
    <w:tcPr>
      <w:shd w:val="clear" w:color="auto" w:fill="D2EAF1" w:themeFill="accent5" w:themeFillTint="3F"/>
    </w:tcPr>
    <w:tblStylePr w:type="firstRow">
      <w:rPr>
        <w:b/>
        <w:bCs/>
      </w:rPr>
    </w:tblStylePr>
    <w:tblStylePr w:type="lastRow">
      <w:rPr>
        <w:b/>
        <w:bCs/>
      </w:rPr>
      <w:tblPr/>
      <w:tcPr>
        <w:tcBorders>
          <w:top w:val="single" w:color="78C0D4" w:themeColor="accent5" w:themeTint="BF" w:sz="18" w:space="0"/>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1saretaertaina-6enfasia">
    <w:name w:val="Medium Grid 1 Accent 6"/>
    <w:basedOn w:val="Taulanormala"/>
    <w:uiPriority w:val="67"/>
    <w:rsid w:val="00CB0664"/>
    <w:pPr>
      <w:spacing w:after="0" w:line="240" w:lineRule="auto"/>
    </w:pPr>
    <w:tblPr>
      <w:tblStyleRowBandSize w:val="1"/>
      <w:tblStyleColBandSize w:val="1"/>
      <w:tblBorders>
        <w:top w:val="single" w:color="F9B074" w:themeColor="accent6" w:themeTint="BF" w:sz="8" w:space="0"/>
        <w:left w:val="single" w:color="F9B074" w:themeColor="accent6" w:themeTint="BF" w:sz="8" w:space="0"/>
        <w:bottom w:val="single" w:color="F9B074" w:themeColor="accent6" w:themeTint="BF" w:sz="8" w:space="0"/>
        <w:right w:val="single" w:color="F9B074" w:themeColor="accent6" w:themeTint="BF" w:sz="8" w:space="0"/>
        <w:insideH w:val="single" w:color="F9B074" w:themeColor="accent6" w:themeTint="BF" w:sz="8" w:space="0"/>
        <w:insideV w:val="single" w:color="F9B074" w:themeColor="accent6" w:themeTint="BF" w:sz="8" w:space="0"/>
      </w:tblBorders>
    </w:tblPr>
    <w:tcPr>
      <w:shd w:val="clear" w:color="auto" w:fill="FDE4D0" w:themeFill="accent6" w:themeFillTint="3F"/>
    </w:tcPr>
    <w:tblStylePr w:type="firstRow">
      <w:rPr>
        <w:b/>
        <w:bCs/>
      </w:rPr>
    </w:tblStylePr>
    <w:tblStylePr w:type="lastRow">
      <w:rPr>
        <w:b/>
        <w:bCs/>
      </w:rPr>
      <w:tblPr/>
      <w:tcPr>
        <w:tcBorders>
          <w:top w:val="single" w:color="F9B074" w:themeColor="accent6" w:themeTint="BF" w:sz="18" w:space="0"/>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2saretaertaina">
    <w:name w:val="Medium Grid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000000" w:themeColor="text1" w:sz="8" w:space="0"/>
        <w:left w:val="single" w:color="000000" w:themeColor="text1" w:sz="8" w:space="0"/>
        <w:bottom w:val="single" w:color="000000" w:themeColor="text1" w:sz="8" w:space="0"/>
        <w:right w:val="single" w:color="000000" w:themeColor="text1" w:sz="8" w:space="0"/>
        <w:insideH w:val="single" w:color="000000" w:themeColor="text1" w:sz="8" w:space="0"/>
        <w:insideV w:val="single" w:color="000000" w:themeColor="text1" w:sz="8" w:space="0"/>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color="000000" w:themeColor="text1" w:sz="6" w:space="0"/>
          <w:insideV w:val="single" w:color="000000" w:themeColor="text1" w:sz="6" w:space="0"/>
        </w:tcBorders>
        <w:shd w:val="clear" w:color="auto" w:fill="808080" w:themeFill="text1" w:themeFillTint="7F"/>
      </w:tcPr>
    </w:tblStylePr>
    <w:tblStylePr w:type="nwCell">
      <w:tblPr/>
      <w:tcPr>
        <w:shd w:val="clear" w:color="auto" w:fill="FFFFFF" w:themeFill="background1"/>
      </w:tcPr>
    </w:tblStylePr>
  </w:style>
  <w:style w:type="table" w:styleId="2saretaertaina-1enfasia">
    <w:name w:val="Medium Grid 2 Accent 1"/>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F81BD" w:themeColor="accent1" w:sz="8" w:space="0"/>
        <w:left w:val="single" w:color="4F81BD" w:themeColor="accent1" w:sz="8" w:space="0"/>
        <w:bottom w:val="single" w:color="4F81BD" w:themeColor="accent1" w:sz="8" w:space="0"/>
        <w:right w:val="single" w:color="4F81BD" w:themeColor="accent1" w:sz="8" w:space="0"/>
        <w:insideH w:val="single" w:color="4F81BD" w:themeColor="accent1" w:sz="8" w:space="0"/>
        <w:insideV w:val="single" w:color="4F81BD" w:themeColor="accent1" w:sz="8" w:space="0"/>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color="4F81BD" w:themeColor="accent1" w:sz="6" w:space="0"/>
          <w:insideV w:val="single" w:color="4F81BD" w:themeColor="accent1" w:sz="6" w:space="0"/>
        </w:tcBorders>
        <w:shd w:val="clear" w:color="auto" w:fill="A7BFDE" w:themeFill="accent1" w:themeFillTint="7F"/>
      </w:tcPr>
    </w:tblStylePr>
    <w:tblStylePr w:type="nwCell">
      <w:tblPr/>
      <w:tcPr>
        <w:shd w:val="clear" w:color="auto" w:fill="FFFFFF" w:themeFill="background1"/>
      </w:tcPr>
    </w:tblStylePr>
  </w:style>
  <w:style w:type="table" w:styleId="2saretaertaina-2enfasia">
    <w:name w:val="Medium Grid 2 Accent 2"/>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C0504D" w:themeColor="accent2" w:sz="8" w:space="0"/>
        <w:left w:val="single" w:color="C0504D" w:themeColor="accent2" w:sz="8" w:space="0"/>
        <w:bottom w:val="single" w:color="C0504D" w:themeColor="accent2" w:sz="8" w:space="0"/>
        <w:right w:val="single" w:color="C0504D" w:themeColor="accent2" w:sz="8" w:space="0"/>
        <w:insideH w:val="single" w:color="C0504D" w:themeColor="accent2" w:sz="8" w:space="0"/>
        <w:insideV w:val="single" w:color="C0504D" w:themeColor="accent2" w:sz="8" w:space="0"/>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color="C0504D" w:themeColor="accent2" w:sz="6" w:space="0"/>
          <w:insideV w:val="single" w:color="C0504D" w:themeColor="accent2" w:sz="6" w:space="0"/>
        </w:tcBorders>
        <w:shd w:val="clear" w:color="auto" w:fill="DFA7A6" w:themeFill="accent2" w:themeFillTint="7F"/>
      </w:tcPr>
    </w:tblStylePr>
    <w:tblStylePr w:type="nwCell">
      <w:tblPr/>
      <w:tcPr>
        <w:shd w:val="clear" w:color="auto" w:fill="FFFFFF" w:themeFill="background1"/>
      </w:tcPr>
    </w:tblStylePr>
  </w:style>
  <w:style w:type="table" w:styleId="2saretaertaina-3enfasia">
    <w:name w:val="Medium Grid 2 Accent 3"/>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9BBB59" w:themeColor="accent3" w:sz="8" w:space="0"/>
        <w:left w:val="single" w:color="9BBB59" w:themeColor="accent3" w:sz="8" w:space="0"/>
        <w:bottom w:val="single" w:color="9BBB59" w:themeColor="accent3" w:sz="8" w:space="0"/>
        <w:right w:val="single" w:color="9BBB59" w:themeColor="accent3" w:sz="8" w:space="0"/>
        <w:insideH w:val="single" w:color="9BBB59" w:themeColor="accent3" w:sz="8" w:space="0"/>
        <w:insideV w:val="single" w:color="9BBB59" w:themeColor="accent3" w:sz="8" w:space="0"/>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color="9BBB59" w:themeColor="accent3" w:sz="6" w:space="0"/>
          <w:insideV w:val="single" w:color="9BBB59" w:themeColor="accent3" w:sz="6" w:space="0"/>
        </w:tcBorders>
        <w:shd w:val="clear" w:color="auto" w:fill="CDDDAC" w:themeFill="accent3" w:themeFillTint="7F"/>
      </w:tcPr>
    </w:tblStylePr>
    <w:tblStylePr w:type="nwCell">
      <w:tblPr/>
      <w:tcPr>
        <w:shd w:val="clear" w:color="auto" w:fill="FFFFFF" w:themeFill="background1"/>
      </w:tcPr>
    </w:tblStylePr>
  </w:style>
  <w:style w:type="table" w:styleId="2saretaertaina-4enfasia">
    <w:name w:val="Medium Grid 2 Accent 4"/>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8064A2" w:themeColor="accent4" w:sz="8" w:space="0"/>
        <w:left w:val="single" w:color="8064A2" w:themeColor="accent4" w:sz="8" w:space="0"/>
        <w:bottom w:val="single" w:color="8064A2" w:themeColor="accent4" w:sz="8" w:space="0"/>
        <w:right w:val="single" w:color="8064A2" w:themeColor="accent4" w:sz="8" w:space="0"/>
        <w:insideH w:val="single" w:color="8064A2" w:themeColor="accent4" w:sz="8" w:space="0"/>
        <w:insideV w:val="single" w:color="8064A2" w:themeColor="accent4" w:sz="8" w:space="0"/>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color="8064A2" w:themeColor="accent4" w:sz="6" w:space="0"/>
          <w:insideV w:val="single" w:color="8064A2" w:themeColor="accent4" w:sz="6" w:space="0"/>
        </w:tcBorders>
        <w:shd w:val="clear" w:color="auto" w:fill="BFB1D0" w:themeFill="accent4" w:themeFillTint="7F"/>
      </w:tcPr>
    </w:tblStylePr>
    <w:tblStylePr w:type="nwCell">
      <w:tblPr/>
      <w:tcPr>
        <w:shd w:val="clear" w:color="auto" w:fill="FFFFFF" w:themeFill="background1"/>
      </w:tcPr>
    </w:tblStylePr>
  </w:style>
  <w:style w:type="table" w:styleId="2saretaertaina-5enfasia">
    <w:name w:val="Medium Grid 2 Accent 5"/>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4BACC6" w:themeColor="accent5" w:sz="8" w:space="0"/>
        <w:left w:val="single" w:color="4BACC6" w:themeColor="accent5" w:sz="8" w:space="0"/>
        <w:bottom w:val="single" w:color="4BACC6" w:themeColor="accent5" w:sz="8" w:space="0"/>
        <w:right w:val="single" w:color="4BACC6" w:themeColor="accent5" w:sz="8" w:space="0"/>
        <w:insideH w:val="single" w:color="4BACC6" w:themeColor="accent5" w:sz="8" w:space="0"/>
        <w:insideV w:val="single" w:color="4BACC6" w:themeColor="accent5" w:sz="8" w:space="0"/>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color="4BACC6" w:themeColor="accent5" w:sz="6" w:space="0"/>
          <w:insideV w:val="single" w:color="4BACC6" w:themeColor="accent5" w:sz="6" w:space="0"/>
        </w:tcBorders>
        <w:shd w:val="clear" w:color="auto" w:fill="A5D5E2" w:themeFill="accent5" w:themeFillTint="7F"/>
      </w:tcPr>
    </w:tblStylePr>
    <w:tblStylePr w:type="nwCell">
      <w:tblPr/>
      <w:tcPr>
        <w:shd w:val="clear" w:color="auto" w:fill="FFFFFF" w:themeFill="background1"/>
      </w:tcPr>
    </w:tblStylePr>
  </w:style>
  <w:style w:type="table" w:styleId="2saretaertaina-6enfasia">
    <w:name w:val="Medium Grid 2 Accent 6"/>
    <w:basedOn w:val="Taulanormala"/>
    <w:uiPriority w:val="68"/>
    <w:rsid w:val="00CB0664"/>
    <w:pPr>
      <w:spacing w:after="0" w:line="240" w:lineRule="auto"/>
    </w:pPr>
    <w:rPr>
      <w:rFonts w:asciiTheme="majorHAnsi" w:hAnsiTheme="majorHAnsi" w:eastAsiaTheme="majorEastAsia" w:cstheme="majorBidi"/>
      <w:color w:val="000000" w:themeColor="text1"/>
    </w:rPr>
    <w:tblPr>
      <w:tblStyleRowBandSize w:val="1"/>
      <w:tblStyleColBandSize w:val="1"/>
      <w:tblBorders>
        <w:top w:val="single" w:color="F79646" w:themeColor="accent6" w:sz="8" w:space="0"/>
        <w:left w:val="single" w:color="F79646" w:themeColor="accent6" w:sz="8" w:space="0"/>
        <w:bottom w:val="single" w:color="F79646" w:themeColor="accent6" w:sz="8" w:space="0"/>
        <w:right w:val="single" w:color="F79646" w:themeColor="accent6" w:sz="8" w:space="0"/>
        <w:insideH w:val="single" w:color="F79646" w:themeColor="accent6" w:sz="8" w:space="0"/>
        <w:insideV w:val="single" w:color="F79646" w:themeColor="accent6" w:sz="8" w:space="0"/>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color="000000" w:themeColor="text1" w:sz="12" w:space="0"/>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color="F79646" w:themeColor="accent6" w:sz="6" w:space="0"/>
          <w:insideV w:val="single" w:color="F79646" w:themeColor="accent6" w:sz="6" w:space="0"/>
        </w:tcBorders>
        <w:shd w:val="clear" w:color="auto" w:fill="FBCAA2" w:themeFill="accent6" w:themeFillTint="7F"/>
      </w:tcPr>
    </w:tblStylePr>
    <w:tblStylePr w:type="nwCell">
      <w:tblPr/>
      <w:tcPr>
        <w:shd w:val="clear" w:color="auto" w:fill="FFFFFF" w:themeFill="background1"/>
      </w:tcPr>
    </w:tblStylePr>
  </w:style>
  <w:style w:type="table" w:styleId="3saretaertaina">
    <w:name w:val="Medium Grid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C0C0C0" w:themeFill="tex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000000" w:themeFill="tex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000000" w:themeFill="tex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000000" w:themeFill="tex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000000" w:themeFill="tex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808080" w:themeFill="tex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808080" w:themeFill="text1" w:themeFillTint="7F"/>
      </w:tcPr>
    </w:tblStylePr>
  </w:style>
  <w:style w:type="table" w:styleId="3saretaertaina-1enfasia">
    <w:name w:val="Medium Grid 3 Accent 1"/>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3DFEE" w:themeFill="accent1"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F81BD" w:themeFill="accent1"/>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F81BD" w:themeFill="accent1"/>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F81BD" w:themeFill="accent1"/>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F81BD" w:themeFill="accent1"/>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7BFDE" w:themeFill="accent1"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7BFDE" w:themeFill="accent1" w:themeFillTint="7F"/>
      </w:tcPr>
    </w:tblStylePr>
  </w:style>
  <w:style w:type="table" w:styleId="3saretaertaina-2enfasia">
    <w:name w:val="Medium Grid 3 Accent 2"/>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FD3D2" w:themeFill="accent2"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C0504D" w:themeFill="accent2"/>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C0504D" w:themeFill="accent2"/>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C0504D" w:themeFill="accent2"/>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C0504D" w:themeFill="accent2"/>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DFA7A6" w:themeFill="accent2"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DFA7A6" w:themeFill="accent2" w:themeFillTint="7F"/>
      </w:tcPr>
    </w:tblStylePr>
  </w:style>
  <w:style w:type="table" w:styleId="3saretaertaina-3enfasia">
    <w:name w:val="Medium Grid 3 Accent 3"/>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E6EED5" w:themeFill="accent3"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9BBB59" w:themeFill="accent3"/>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9BBB59" w:themeFill="accent3"/>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9BBB59" w:themeFill="accent3"/>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9BBB59" w:themeFill="accent3"/>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CDDDAC" w:themeFill="accent3"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CDDDAC" w:themeFill="accent3" w:themeFillTint="7F"/>
      </w:tcPr>
    </w:tblStylePr>
  </w:style>
  <w:style w:type="table" w:styleId="3saretaertaina-4enfasia">
    <w:name w:val="Medium Grid 3 Accent 4"/>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FD8E8" w:themeFill="accent4"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8064A2" w:themeFill="accent4"/>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8064A2" w:themeFill="accent4"/>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8064A2" w:themeFill="accent4"/>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8064A2" w:themeFill="accent4"/>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BFB1D0" w:themeFill="accent4"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BFB1D0" w:themeFill="accent4" w:themeFillTint="7F"/>
      </w:tcPr>
    </w:tblStylePr>
  </w:style>
  <w:style w:type="table" w:styleId="3saretaertaina-5enfasia">
    <w:name w:val="Medium Grid 3 Accent 5"/>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D2EAF1" w:themeFill="accent5"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4BACC6" w:themeFill="accent5"/>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4BACC6" w:themeFill="accent5"/>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4BACC6" w:themeFill="accent5"/>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4BACC6" w:themeFill="accent5"/>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A5D5E2" w:themeFill="accent5"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A5D5E2" w:themeFill="accent5" w:themeFillTint="7F"/>
      </w:tcPr>
    </w:tblStylePr>
  </w:style>
  <w:style w:type="table" w:styleId="3saretaertaina-6enfasia">
    <w:name w:val="Medium Grid 3 Accent 6"/>
    <w:basedOn w:val="Taulanormala"/>
    <w:uiPriority w:val="69"/>
    <w:rsid w:val="00CB0664"/>
    <w:pPr>
      <w:spacing w:after="0" w:line="240" w:lineRule="auto"/>
    </w:pPr>
    <w:tblPr>
      <w:tblStyleRowBandSize w:val="1"/>
      <w:tblStyleColBandSize w:val="1"/>
      <w:tbl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6" w:space="0"/>
        <w:insideV w:val="single" w:color="FFFFFF" w:themeColor="background1" w:sz="6" w:space="0"/>
      </w:tblBorders>
    </w:tblPr>
    <w:tcPr>
      <w:shd w:val="clear" w:color="auto" w:fill="FDE4D0" w:themeFill="accent6" w:themeFillTint="3F"/>
    </w:tcPr>
    <w:tblStylePr w:type="firstRow">
      <w:rPr>
        <w:b/>
        <w:bCs/>
        <w:i w:val="0"/>
        <w:iCs w:val="0"/>
        <w:color w:val="FFFFFF" w:themeColor="background1"/>
      </w:rPr>
      <w:tblPr/>
      <w:tcPr>
        <w:tcBorders>
          <w:top w:val="single" w:color="FFFFFF" w:themeColor="background1" w:sz="8" w:space="0"/>
          <w:left w:val="single" w:color="FFFFFF" w:themeColor="background1" w:sz="8" w:space="0"/>
          <w:bottom w:val="single" w:color="FFFFFF" w:themeColor="background1" w:sz="24" w:space="0"/>
          <w:right w:val="single" w:color="FFFFFF" w:themeColor="background1" w:sz="8" w:space="0"/>
          <w:insideH w:val="nil"/>
          <w:insideV w:val="single" w:color="FFFFFF" w:themeColor="background1" w:sz="8" w:space="0"/>
        </w:tcBorders>
        <w:shd w:val="clear" w:color="auto" w:fill="F79646" w:themeFill="accent6"/>
      </w:tcPr>
    </w:tblStylePr>
    <w:tblStylePr w:type="lastRow">
      <w:rPr>
        <w:b/>
        <w:bCs/>
        <w:i w:val="0"/>
        <w:iCs w:val="0"/>
        <w:color w:val="FFFFFF" w:themeColor="background1"/>
      </w:rPr>
      <w:tblPr/>
      <w:tcPr>
        <w:tcBorders>
          <w:top w:val="single" w:color="FFFFFF" w:themeColor="background1" w:sz="24" w:space="0"/>
          <w:left w:val="single" w:color="FFFFFF" w:themeColor="background1" w:sz="8" w:space="0"/>
          <w:bottom w:val="single" w:color="FFFFFF" w:themeColor="background1" w:sz="8" w:space="0"/>
          <w:right w:val="single" w:color="FFFFFF" w:themeColor="background1" w:sz="8" w:space="0"/>
          <w:insideH w:val="nil"/>
          <w:insideV w:val="single" w:color="FFFFFF" w:themeColor="background1" w:sz="8" w:space="0"/>
        </w:tcBorders>
        <w:shd w:val="clear" w:color="auto" w:fill="F79646" w:themeFill="accent6"/>
      </w:tcPr>
    </w:tblStylePr>
    <w:tblStylePr w:type="firstCol">
      <w:rPr>
        <w:b/>
        <w:bCs/>
        <w:i w:val="0"/>
        <w:iCs w:val="0"/>
        <w:color w:val="FFFFFF" w:themeColor="background1"/>
      </w:rPr>
      <w:tblPr/>
      <w:tcPr>
        <w:tcBorders>
          <w:left w:val="single" w:color="FFFFFF" w:themeColor="background1" w:sz="8" w:space="0"/>
          <w:right w:val="single" w:color="FFFFFF" w:themeColor="background1" w:sz="24" w:space="0"/>
          <w:insideH w:val="nil"/>
          <w:insideV w:val="nil"/>
        </w:tcBorders>
        <w:shd w:val="clear" w:color="auto" w:fill="F79646" w:themeFill="accent6"/>
      </w:tcPr>
    </w:tblStylePr>
    <w:tblStylePr w:type="lastCol">
      <w:rPr>
        <w:b/>
        <w:bCs/>
        <w:i w:val="0"/>
        <w:iCs w:val="0"/>
        <w:color w:val="FFFFFF" w:themeColor="background1"/>
      </w:rPr>
      <w:tblPr/>
      <w:tcPr>
        <w:tcBorders>
          <w:top w:val="nil"/>
          <w:left w:val="single" w:color="FFFFFF" w:themeColor="background1" w:sz="24" w:space="0"/>
          <w:bottom w:val="nil"/>
          <w:right w:val="nil"/>
          <w:insideH w:val="nil"/>
          <w:insideV w:val="nil"/>
        </w:tcBorders>
        <w:shd w:val="clear" w:color="auto" w:fill="F79646" w:themeFill="accent6"/>
      </w:tcPr>
    </w:tblStylePr>
    <w:tblStylePr w:type="band1Vert">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nil"/>
          <w:insideV w:val="nil"/>
        </w:tcBorders>
        <w:shd w:val="clear" w:color="auto" w:fill="FBCAA2" w:themeFill="accent6" w:themeFillTint="7F"/>
      </w:tcPr>
    </w:tblStylePr>
    <w:tblStylePr w:type="band1Horz">
      <w:tblPr/>
      <w:tcPr>
        <w:tcBorders>
          <w:top w:val="single" w:color="FFFFFF" w:themeColor="background1" w:sz="8" w:space="0"/>
          <w:left w:val="single" w:color="FFFFFF" w:themeColor="background1" w:sz="8" w:space="0"/>
          <w:bottom w:val="single" w:color="FFFFFF" w:themeColor="background1" w:sz="8" w:space="0"/>
          <w:right w:val="single" w:color="FFFFFF" w:themeColor="background1" w:sz="8" w:space="0"/>
          <w:insideH w:val="single" w:color="FFFFFF" w:themeColor="background1" w:sz="8" w:space="0"/>
          <w:insideV w:val="single" w:color="FFFFFF" w:themeColor="background1" w:sz="8" w:space="0"/>
        </w:tcBorders>
        <w:shd w:val="clear" w:color="auto" w:fill="FBCAA2" w:themeFill="accent6" w:themeFillTint="7F"/>
      </w:tcPr>
    </w:tblStylePr>
  </w:style>
  <w:style w:type="table" w:styleId="Zerrendailuna">
    <w:name w:val="Dark List"/>
    <w:basedOn w:val="Taulanormala"/>
    <w:uiPriority w:val="70"/>
    <w:rsid w:val="00CB0664"/>
    <w:pPr>
      <w:spacing w:after="0" w:line="240" w:lineRule="auto"/>
    </w:pPr>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color="FFFFFF" w:themeColor="background1" w:sz="18" w:space="0"/>
          <w:insideH w:val="nil"/>
          <w:insideV w:val="nil"/>
        </w:tcBorders>
        <w:shd w:val="clear" w:color="auto" w:fill="000000" w:themeFill="text1" w:themeFillShade="BF"/>
      </w:tcPr>
    </w:tblStylePr>
    <w:tblStylePr w:type="lastCol">
      <w:tblPr/>
      <w:tcPr>
        <w:tcBorders>
          <w:top w:val="nil"/>
          <w:left w:val="single" w:color="FFFFFF" w:themeColor="background1" w:sz="18" w:space="0"/>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Zerrendailuna-1enfasia">
    <w:name w:val="Dark List Accent 1"/>
    <w:basedOn w:val="Taulanormala"/>
    <w:uiPriority w:val="70"/>
    <w:rsid w:val="00CB0664"/>
    <w:pPr>
      <w:spacing w:after="0" w:line="240" w:lineRule="auto"/>
    </w:pPr>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color="FFFFFF" w:themeColor="background1" w:sz="18" w:space="0"/>
          <w:insideH w:val="nil"/>
          <w:insideV w:val="nil"/>
        </w:tcBorders>
        <w:shd w:val="clear" w:color="auto" w:fill="365F91" w:themeFill="accent1" w:themeFillShade="BF"/>
      </w:tcPr>
    </w:tblStylePr>
    <w:tblStylePr w:type="lastCol">
      <w:tblPr/>
      <w:tcPr>
        <w:tcBorders>
          <w:top w:val="nil"/>
          <w:left w:val="single" w:color="FFFFFF" w:themeColor="background1" w:sz="18" w:space="0"/>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Zerrendailuna-2enfasia">
    <w:name w:val="Dark List Accent 2"/>
    <w:basedOn w:val="Taulanormala"/>
    <w:uiPriority w:val="70"/>
    <w:rsid w:val="00CB0664"/>
    <w:pPr>
      <w:spacing w:after="0" w:line="240" w:lineRule="auto"/>
    </w:pPr>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color="FFFFFF" w:themeColor="background1" w:sz="18" w:space="0"/>
          <w:insideH w:val="nil"/>
          <w:insideV w:val="nil"/>
        </w:tcBorders>
        <w:shd w:val="clear" w:color="auto" w:fill="943634" w:themeFill="accent2" w:themeFillShade="BF"/>
      </w:tcPr>
    </w:tblStylePr>
    <w:tblStylePr w:type="lastCol">
      <w:tblPr/>
      <w:tcPr>
        <w:tcBorders>
          <w:top w:val="nil"/>
          <w:left w:val="single" w:color="FFFFFF" w:themeColor="background1" w:sz="18" w:space="0"/>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Zerrendailuna-3enfasia">
    <w:name w:val="Dark List Accent 3"/>
    <w:basedOn w:val="Taulanormala"/>
    <w:uiPriority w:val="70"/>
    <w:rsid w:val="00CB0664"/>
    <w:pPr>
      <w:spacing w:after="0" w:line="240" w:lineRule="auto"/>
    </w:pPr>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color="FFFFFF" w:themeColor="background1" w:sz="18" w:space="0"/>
          <w:insideH w:val="nil"/>
          <w:insideV w:val="nil"/>
        </w:tcBorders>
        <w:shd w:val="clear" w:color="auto" w:fill="76923C" w:themeFill="accent3" w:themeFillShade="BF"/>
      </w:tcPr>
    </w:tblStylePr>
    <w:tblStylePr w:type="lastCol">
      <w:tblPr/>
      <w:tcPr>
        <w:tcBorders>
          <w:top w:val="nil"/>
          <w:left w:val="single" w:color="FFFFFF" w:themeColor="background1" w:sz="18" w:space="0"/>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Zerrendailuna-4enfasia">
    <w:name w:val="Dark List Accent 4"/>
    <w:basedOn w:val="Taulanormala"/>
    <w:uiPriority w:val="70"/>
    <w:rsid w:val="00CB0664"/>
    <w:pPr>
      <w:spacing w:after="0" w:line="240" w:lineRule="auto"/>
    </w:pPr>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color="FFFFFF" w:themeColor="background1" w:sz="18" w:space="0"/>
          <w:insideH w:val="nil"/>
          <w:insideV w:val="nil"/>
        </w:tcBorders>
        <w:shd w:val="clear" w:color="auto" w:fill="5F497A" w:themeFill="accent4" w:themeFillShade="BF"/>
      </w:tcPr>
    </w:tblStylePr>
    <w:tblStylePr w:type="lastCol">
      <w:tblPr/>
      <w:tcPr>
        <w:tcBorders>
          <w:top w:val="nil"/>
          <w:left w:val="single" w:color="FFFFFF" w:themeColor="background1" w:sz="18" w:space="0"/>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Zerrendailuna-5enfasia">
    <w:name w:val="Dark List Accent 5"/>
    <w:basedOn w:val="Taulanormala"/>
    <w:uiPriority w:val="70"/>
    <w:rsid w:val="00CB0664"/>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color="FFFFFF" w:themeColor="background1" w:sz="18" w:space="0"/>
          <w:insideH w:val="nil"/>
          <w:insideV w:val="nil"/>
        </w:tcBorders>
        <w:shd w:val="clear" w:color="auto" w:fill="31849B" w:themeFill="accent5" w:themeFillShade="BF"/>
      </w:tcPr>
    </w:tblStylePr>
    <w:tblStylePr w:type="lastCol">
      <w:tblPr/>
      <w:tcPr>
        <w:tcBorders>
          <w:top w:val="nil"/>
          <w:left w:val="single" w:color="FFFFFF" w:themeColor="background1" w:sz="18" w:space="0"/>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Zerrendailuna-6enfasia">
    <w:name w:val="Dark List Accent 6"/>
    <w:basedOn w:val="Taulanormala"/>
    <w:uiPriority w:val="70"/>
    <w:rsid w:val="00CB0664"/>
    <w:pPr>
      <w:spacing w:after="0" w:line="240" w:lineRule="auto"/>
    </w:pPr>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color="FFFFFF" w:themeColor="background1" w:sz="18" w:space="0"/>
          <w:right w:val="nil"/>
          <w:insideH w:val="nil"/>
          <w:insideV w:val="nil"/>
        </w:tcBorders>
        <w:shd w:val="clear" w:color="auto" w:fill="000000" w:themeFill="text1"/>
      </w:tcPr>
    </w:tblStylePr>
    <w:tblStylePr w:type="lastRow">
      <w:tblPr/>
      <w:tcPr>
        <w:tcBorders>
          <w:top w:val="single" w:color="FFFFFF" w:themeColor="background1" w:sz="18" w:space="0"/>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color="FFFFFF" w:themeColor="background1" w:sz="18" w:space="0"/>
          <w:insideH w:val="nil"/>
          <w:insideV w:val="nil"/>
        </w:tcBorders>
        <w:shd w:val="clear" w:color="auto" w:fill="E36C0A" w:themeFill="accent6" w:themeFillShade="BF"/>
      </w:tcPr>
    </w:tblStylePr>
    <w:tblStylePr w:type="lastCol">
      <w:tblPr/>
      <w:tcPr>
        <w:tcBorders>
          <w:top w:val="nil"/>
          <w:left w:val="single" w:color="FFFFFF" w:themeColor="background1" w:sz="18" w:space="0"/>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Koloretakoitzaldura">
    <w:name w:val="Colorful Shading"/>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000000" w:themeColor="text1" w:sz="4" w:space="0"/>
        <w:bottom w:val="single" w:color="000000" w:themeColor="text1" w:sz="4" w:space="0"/>
        <w:right w:val="single" w:color="000000" w:themeColor="text1" w:sz="4" w:space="0"/>
        <w:insideH w:val="single" w:color="FFFFFF" w:themeColor="background1" w:sz="4" w:space="0"/>
        <w:insideV w:val="single" w:color="FFFFFF" w:themeColor="background1" w:sz="4" w:space="0"/>
      </w:tblBorders>
    </w:tblPr>
    <w:tcPr>
      <w:shd w:val="clear" w:color="auto" w:fill="E6E6E6" w:themeFill="tex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color="000000" w:themeColor="text1" w:themeShade="99" w:sz="4" w:space="0"/>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Koloretakoitzaldura-1enfasia">
    <w:name w:val="Colorful Shading Accent 1"/>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4F81BD" w:themeColor="accent1" w:sz="4" w:space="0"/>
        <w:bottom w:val="single" w:color="4F81BD" w:themeColor="accent1" w:sz="4" w:space="0"/>
        <w:right w:val="single" w:color="4F81BD" w:themeColor="accent1" w:sz="4" w:space="0"/>
        <w:insideH w:val="single" w:color="FFFFFF" w:themeColor="background1" w:sz="4" w:space="0"/>
        <w:insideV w:val="single" w:color="FFFFFF" w:themeColor="background1" w:sz="4" w:space="0"/>
      </w:tblBorders>
    </w:tblPr>
    <w:tcPr>
      <w:shd w:val="clear" w:color="auto" w:fill="EDF2F8" w:themeFill="accent1"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color="2C4C74" w:themeColor="accent1" w:themeShade="99" w:sz="4" w:space="0"/>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Koloretakoitzaldura-2enfasia">
    <w:name w:val="Colorful Shading Accent 2"/>
    <w:basedOn w:val="Taulanormala"/>
    <w:uiPriority w:val="71"/>
    <w:rsid w:val="00CB0664"/>
    <w:pPr>
      <w:spacing w:after="0" w:line="240" w:lineRule="auto"/>
    </w:pPr>
    <w:rPr>
      <w:color w:val="000000" w:themeColor="text1"/>
    </w:rPr>
    <w:tblPr>
      <w:tblStyleRowBandSize w:val="1"/>
      <w:tblStyleColBandSize w:val="1"/>
      <w:tblBorders>
        <w:top w:val="single" w:color="C0504D" w:themeColor="accent2" w:sz="24" w:space="0"/>
        <w:left w:val="single" w:color="C0504D" w:themeColor="accent2" w:sz="4" w:space="0"/>
        <w:bottom w:val="single" w:color="C0504D" w:themeColor="accent2" w:sz="4" w:space="0"/>
        <w:right w:val="single" w:color="C0504D" w:themeColor="accent2" w:sz="4" w:space="0"/>
        <w:insideH w:val="single" w:color="FFFFFF" w:themeColor="background1" w:sz="4" w:space="0"/>
        <w:insideV w:val="single" w:color="FFFFFF" w:themeColor="background1" w:sz="4" w:space="0"/>
      </w:tblBorders>
    </w:tblPr>
    <w:tcPr>
      <w:shd w:val="clear" w:color="auto" w:fill="F8EDED" w:themeFill="accent2" w:themeFillTint="19"/>
    </w:tcPr>
    <w:tblStylePr w:type="firstRow">
      <w:rPr>
        <w:b/>
        <w:bCs/>
      </w:rPr>
      <w:tblPr/>
      <w:tcPr>
        <w:tcBorders>
          <w:top w:val="nil"/>
          <w:left w:val="nil"/>
          <w:bottom w:val="single" w:color="C0504D" w:themeColor="accent2"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color="772C2A" w:themeColor="accent2" w:themeShade="99" w:sz="4" w:space="0"/>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Koloretakoitzaldura-3enfasia">
    <w:name w:val="Colorful Shading Accent 3"/>
    <w:basedOn w:val="Taulanormala"/>
    <w:uiPriority w:val="71"/>
    <w:rsid w:val="00CB0664"/>
    <w:pPr>
      <w:spacing w:after="0" w:line="240" w:lineRule="auto"/>
    </w:pPr>
    <w:rPr>
      <w:color w:val="000000" w:themeColor="text1"/>
    </w:rPr>
    <w:tblPr>
      <w:tblStyleRowBandSize w:val="1"/>
      <w:tblStyleColBandSize w:val="1"/>
      <w:tblBorders>
        <w:top w:val="single" w:color="8064A2" w:themeColor="accent4" w:sz="24" w:space="0"/>
        <w:left w:val="single" w:color="9BBB59" w:themeColor="accent3" w:sz="4" w:space="0"/>
        <w:bottom w:val="single" w:color="9BBB59" w:themeColor="accent3" w:sz="4" w:space="0"/>
        <w:right w:val="single" w:color="9BBB59" w:themeColor="accent3" w:sz="4" w:space="0"/>
        <w:insideH w:val="single" w:color="FFFFFF" w:themeColor="background1" w:sz="4" w:space="0"/>
        <w:insideV w:val="single" w:color="FFFFFF" w:themeColor="background1" w:sz="4" w:space="0"/>
      </w:tblBorders>
    </w:tblPr>
    <w:tcPr>
      <w:shd w:val="clear" w:color="auto" w:fill="F5F8EE" w:themeFill="accent3" w:themeFillTint="19"/>
    </w:tcPr>
    <w:tblStylePr w:type="firstRow">
      <w:rPr>
        <w:b/>
        <w:bCs/>
      </w:rPr>
      <w:tblPr/>
      <w:tcPr>
        <w:tcBorders>
          <w:top w:val="nil"/>
          <w:left w:val="nil"/>
          <w:bottom w:val="single" w:color="8064A2" w:themeColor="accent4"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color="5E7530" w:themeColor="accent3" w:themeShade="99" w:sz="4" w:space="0"/>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Koloretakoitzaldura-4enfasia">
    <w:name w:val="Colorful Shading Accent 4"/>
    <w:basedOn w:val="Taulanormala"/>
    <w:uiPriority w:val="71"/>
    <w:rsid w:val="00CB0664"/>
    <w:pPr>
      <w:spacing w:after="0" w:line="240" w:lineRule="auto"/>
    </w:pPr>
    <w:rPr>
      <w:color w:val="000000" w:themeColor="text1"/>
    </w:rPr>
    <w:tblPr>
      <w:tblStyleRowBandSize w:val="1"/>
      <w:tblStyleColBandSize w:val="1"/>
      <w:tblBorders>
        <w:top w:val="single" w:color="9BBB59" w:themeColor="accent3" w:sz="24" w:space="0"/>
        <w:left w:val="single" w:color="8064A2" w:themeColor="accent4" w:sz="4" w:space="0"/>
        <w:bottom w:val="single" w:color="8064A2" w:themeColor="accent4" w:sz="4" w:space="0"/>
        <w:right w:val="single" w:color="8064A2" w:themeColor="accent4" w:sz="4" w:space="0"/>
        <w:insideH w:val="single" w:color="FFFFFF" w:themeColor="background1" w:sz="4" w:space="0"/>
        <w:insideV w:val="single" w:color="FFFFFF" w:themeColor="background1" w:sz="4" w:space="0"/>
      </w:tblBorders>
    </w:tblPr>
    <w:tcPr>
      <w:shd w:val="clear" w:color="auto" w:fill="F2EFF6" w:themeFill="accent4" w:themeFillTint="19"/>
    </w:tcPr>
    <w:tblStylePr w:type="firstRow">
      <w:rPr>
        <w:b/>
        <w:bCs/>
      </w:rPr>
      <w:tblPr/>
      <w:tcPr>
        <w:tcBorders>
          <w:top w:val="nil"/>
          <w:left w:val="nil"/>
          <w:bottom w:val="single" w:color="9BBB59" w:themeColor="accent3"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color="4C3B62" w:themeColor="accent4" w:themeShade="99" w:sz="4" w:space="0"/>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Koloretakoitzaldura-5enfasia">
    <w:name w:val="Colorful Shading Accent 5"/>
    <w:basedOn w:val="Taulanormala"/>
    <w:uiPriority w:val="71"/>
    <w:rsid w:val="00CB0664"/>
    <w:pPr>
      <w:spacing w:after="0" w:line="240" w:lineRule="auto"/>
    </w:pPr>
    <w:rPr>
      <w:color w:val="000000" w:themeColor="text1"/>
    </w:rPr>
    <w:tblPr>
      <w:tblStyleRowBandSize w:val="1"/>
      <w:tblStyleColBandSize w:val="1"/>
      <w:tblBorders>
        <w:top w:val="single" w:color="F79646" w:themeColor="accent6" w:sz="24" w:space="0"/>
        <w:left w:val="single" w:color="4BACC6" w:themeColor="accent5" w:sz="4" w:space="0"/>
        <w:bottom w:val="single" w:color="4BACC6" w:themeColor="accent5" w:sz="4" w:space="0"/>
        <w:right w:val="single" w:color="4BACC6" w:themeColor="accent5" w:sz="4" w:space="0"/>
        <w:insideH w:val="single" w:color="FFFFFF" w:themeColor="background1" w:sz="4" w:space="0"/>
        <w:insideV w:val="single" w:color="FFFFFF" w:themeColor="background1" w:sz="4" w:space="0"/>
      </w:tblBorders>
    </w:tblPr>
    <w:tcPr>
      <w:shd w:val="clear" w:color="auto" w:fill="EDF6F9" w:themeFill="accent5" w:themeFillTint="19"/>
    </w:tcPr>
    <w:tblStylePr w:type="firstRow">
      <w:rPr>
        <w:b/>
        <w:bCs/>
      </w:rPr>
      <w:tblPr/>
      <w:tcPr>
        <w:tcBorders>
          <w:top w:val="nil"/>
          <w:left w:val="nil"/>
          <w:bottom w:val="single" w:color="F79646" w:themeColor="accent6"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color="276A7C" w:themeColor="accent5" w:themeShade="99" w:sz="4" w:space="0"/>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Koloretakoitzaldura-6enfasia">
    <w:name w:val="Colorful Shading Accent 6"/>
    <w:basedOn w:val="Taulanormala"/>
    <w:uiPriority w:val="71"/>
    <w:rsid w:val="00CB0664"/>
    <w:pPr>
      <w:spacing w:after="0" w:line="240" w:lineRule="auto"/>
    </w:pPr>
    <w:rPr>
      <w:color w:val="000000" w:themeColor="text1"/>
    </w:rPr>
    <w:tblPr>
      <w:tblStyleRowBandSize w:val="1"/>
      <w:tblStyleColBandSize w:val="1"/>
      <w:tblBorders>
        <w:top w:val="single" w:color="4BACC6" w:themeColor="accent5" w:sz="24" w:space="0"/>
        <w:left w:val="single" w:color="F79646" w:themeColor="accent6" w:sz="4" w:space="0"/>
        <w:bottom w:val="single" w:color="F79646" w:themeColor="accent6" w:sz="4" w:space="0"/>
        <w:right w:val="single" w:color="F79646" w:themeColor="accent6" w:sz="4" w:space="0"/>
        <w:insideH w:val="single" w:color="FFFFFF" w:themeColor="background1" w:sz="4" w:space="0"/>
        <w:insideV w:val="single" w:color="FFFFFF" w:themeColor="background1" w:sz="4" w:space="0"/>
      </w:tblBorders>
    </w:tblPr>
    <w:tcPr>
      <w:shd w:val="clear" w:color="auto" w:fill="FEF4EC" w:themeFill="accent6" w:themeFillTint="19"/>
    </w:tcPr>
    <w:tblStylePr w:type="firstRow">
      <w:rPr>
        <w:b/>
        <w:bCs/>
      </w:rPr>
      <w:tblPr/>
      <w:tcPr>
        <w:tcBorders>
          <w:top w:val="nil"/>
          <w:left w:val="nil"/>
          <w:bottom w:val="single" w:color="4BACC6" w:themeColor="accent5" w:sz="24" w:space="0"/>
          <w:right w:val="nil"/>
          <w:insideH w:val="nil"/>
          <w:insideV w:val="nil"/>
        </w:tcBorders>
        <w:shd w:val="clear" w:color="auto" w:fill="FFFFFF" w:themeFill="background1"/>
      </w:tcPr>
    </w:tblStylePr>
    <w:tblStylePr w:type="lastRow">
      <w:rPr>
        <w:b/>
        <w:bCs/>
        <w:color w:val="FFFFFF" w:themeColor="background1"/>
      </w:rPr>
      <w:tblPr/>
      <w:tcPr>
        <w:tcBorders>
          <w:top w:val="single" w:color="FFFFFF" w:themeColor="background1" w:sz="6" w:space="0"/>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color="B65608" w:themeColor="accent6" w:themeShade="99" w:sz="4" w:space="0"/>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Koloretakozerrenda">
    <w:name w:val="Colorful List"/>
    <w:basedOn w:val="Taulanormala"/>
    <w:uiPriority w:val="72"/>
    <w:rsid w:val="00CB0664"/>
    <w:pPr>
      <w:spacing w:after="0" w:line="240" w:lineRule="auto"/>
    </w:pPr>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Zerrendakoloretsua-1enfasia">
    <w:name w:val="Colorful List Accent 1"/>
    <w:basedOn w:val="Taulanormala"/>
    <w:uiPriority w:val="72"/>
    <w:rsid w:val="00CB0664"/>
    <w:pPr>
      <w:spacing w:after="0" w:line="240" w:lineRule="auto"/>
    </w:pPr>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Zerrendakoloretsua-2enfasia">
    <w:name w:val="Colorful List Accent 2"/>
    <w:basedOn w:val="Taulanormala"/>
    <w:uiPriority w:val="72"/>
    <w:rsid w:val="00CB0664"/>
    <w:pPr>
      <w:spacing w:after="0" w:line="240" w:lineRule="auto"/>
    </w:pPr>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color="FFFFFF" w:themeColor="background1" w:sz="12" w:space="0"/>
        </w:tcBorders>
        <w:shd w:val="clear" w:color="auto" w:fill="9E3A38" w:themeFill="accent2" w:themeFillShade="CC"/>
      </w:tcPr>
    </w:tblStylePr>
    <w:tblStylePr w:type="lastRow">
      <w:rPr>
        <w:b/>
        <w:bCs/>
        <w:color w:val="9E3A38" w:themeColor="accent2"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Zerrendakoloretsua-3enfasia">
    <w:name w:val="Colorful List Accent 3"/>
    <w:basedOn w:val="Taulanormala"/>
    <w:uiPriority w:val="72"/>
    <w:rsid w:val="00CB0664"/>
    <w:pPr>
      <w:spacing w:after="0" w:line="240" w:lineRule="auto"/>
    </w:pPr>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color="FFFFFF" w:themeColor="background1" w:sz="12" w:space="0"/>
        </w:tcBorders>
        <w:shd w:val="clear" w:color="auto" w:fill="664E82" w:themeFill="accent4" w:themeFillShade="CC"/>
      </w:tcPr>
    </w:tblStylePr>
    <w:tblStylePr w:type="lastRow">
      <w:rPr>
        <w:b/>
        <w:bCs/>
        <w:color w:val="664E82" w:themeColor="accent4"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Zerrendakoloretsua-4enfasia">
    <w:name w:val="Colorful List Accent 4"/>
    <w:basedOn w:val="Taulanormala"/>
    <w:uiPriority w:val="72"/>
    <w:rsid w:val="00CB0664"/>
    <w:pPr>
      <w:spacing w:after="0" w:line="240" w:lineRule="auto"/>
    </w:pPr>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color="FFFFFF" w:themeColor="background1" w:sz="12" w:space="0"/>
        </w:tcBorders>
        <w:shd w:val="clear" w:color="auto" w:fill="7E9C40" w:themeFill="accent3" w:themeFillShade="CC"/>
      </w:tcPr>
    </w:tblStylePr>
    <w:tblStylePr w:type="lastRow">
      <w:rPr>
        <w:b/>
        <w:bCs/>
        <w:color w:val="7E9C40" w:themeColor="accent3"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Zerrendakoloretsua-5enfasia">
    <w:name w:val="Colorful List Accent 5"/>
    <w:basedOn w:val="Taulanormala"/>
    <w:uiPriority w:val="72"/>
    <w:rsid w:val="00CB0664"/>
    <w:pPr>
      <w:spacing w:after="0" w:line="240" w:lineRule="auto"/>
    </w:pPr>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color="FFFFFF" w:themeColor="background1" w:sz="12" w:space="0"/>
        </w:tcBorders>
        <w:shd w:val="clear" w:color="auto" w:fill="F2730A" w:themeFill="accent6" w:themeFillShade="CC"/>
      </w:tcPr>
    </w:tblStylePr>
    <w:tblStylePr w:type="lastRow">
      <w:rPr>
        <w:b/>
        <w:bCs/>
        <w:color w:val="F2730A" w:themeColor="accent6"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Zerrendakoloretsua-6enfasia">
    <w:name w:val="Colorful List Accent 6"/>
    <w:basedOn w:val="Taulanormala"/>
    <w:uiPriority w:val="72"/>
    <w:rsid w:val="00CB0664"/>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color="FFFFFF" w:themeColor="background1" w:sz="12" w:space="0"/>
        </w:tcBorders>
        <w:shd w:val="clear" w:color="auto" w:fill="348DA5" w:themeFill="accent5" w:themeFillShade="CC"/>
      </w:tcPr>
    </w:tblStylePr>
    <w:tblStylePr w:type="lastRow">
      <w:rPr>
        <w:b/>
        <w:bCs/>
        <w:color w:val="348DA5" w:themeColor="accent5" w:themeShade="CC"/>
      </w:rPr>
      <w:tblPr/>
      <w:tcPr>
        <w:tcBorders>
          <w:top w:val="single" w:color="000000" w:themeColor="text1" w:sz="12" w:space="0"/>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Koloretakosareta">
    <w:name w:val="Colorful Grid"/>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Koloretakosareta-1enfasia">
    <w:name w:val="Colorful Grid Accent 1"/>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Koloretakosareta-2enfasia">
    <w:name w:val="Colorful Grid Accent 2"/>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Koloretakosareta-3enfasia">
    <w:name w:val="Colorful Grid Accent 3"/>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Koloretakosareta-4enfasia">
    <w:name w:val="Colorful Grid Accent 4"/>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Koloretakosareta-5enfasia">
    <w:name w:val="Colorful Grid Accent 5"/>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Koloretakosareta-6enfasia">
    <w:name w:val="Colorful Grid Accent 6"/>
    <w:basedOn w:val="Taulanormala"/>
    <w:uiPriority w:val="73"/>
    <w:rsid w:val="00CB0664"/>
    <w:pPr>
      <w:spacing w:after="0" w:line="240" w:lineRule="auto"/>
    </w:pPr>
    <w:rPr>
      <w:color w:val="000000" w:themeColor="text1"/>
    </w:rPr>
    <w:tblPr>
      <w:tblStyleRowBandSize w:val="1"/>
      <w:tblStyleColBandSize w:val="1"/>
      <w:tblBorders>
        <w:insideH w:val="single" w:color="FFFFFF" w:themeColor="background1" w:sz="4" w:space="0"/>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Hiperesteka">
    <w:name w:val="Hyperlink"/>
    <w:basedOn w:val="Paragrafoarenletra-tipolehenetsia"/>
    <w:uiPriority w:val="99"/>
    <w:unhideWhenUsed/>
    <w:rsid w:val="00A46CBB"/>
    <w:rPr>
      <w:color w:val="0000FF" w:themeColor="hyperlink"/>
      <w:u w:val="single"/>
    </w:rPr>
  </w:style>
  <w:style w:type="character" w:styleId="BisitatutakoHiperesteka">
    <w:name w:val="FollowedHyperlink"/>
    <w:basedOn w:val="Paragrafoarenletra-tipolehenetsia"/>
    <w:uiPriority w:val="99"/>
    <w:semiHidden/>
    <w:unhideWhenUsed/>
    <w:rsid w:val="00A46CBB"/>
    <w:rPr>
      <w:color w:val="800080" w:themeColor="followedHyperlink"/>
      <w:u w:val="single"/>
    </w:rPr>
  </w:style>
  <w:style w:type="paragraph" w:styleId="Normalaweb">
    <w:name w:val="Normal (Web)"/>
    <w:basedOn w:val="Normala"/>
    <w:uiPriority w:val="99"/>
    <w:unhideWhenUsed/>
    <w:rsid w:val="00E447B9"/>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character" w:styleId="citation-299" w:customStyle="1">
    <w:name w:val="citation-299"/>
    <w:basedOn w:val="Paragrafoarenletra-tipolehenetsia"/>
    <w:rsid w:val="000B27C0"/>
  </w:style>
  <w:style w:type="character" w:styleId="citation-298" w:customStyle="1">
    <w:name w:val="citation-298"/>
    <w:basedOn w:val="Paragrafoarenletra-tipolehenetsia"/>
    <w:rsid w:val="000B27C0"/>
  </w:style>
  <w:style w:type="character" w:styleId="citation-297" w:customStyle="1">
    <w:name w:val="citation-297"/>
    <w:basedOn w:val="Paragrafoarenletra-tipolehenetsia"/>
    <w:rsid w:val="000B27C0"/>
  </w:style>
  <w:style w:type="character" w:styleId="citation-296" w:customStyle="1">
    <w:name w:val="citation-296"/>
    <w:basedOn w:val="Paragrafoarenletra-tipolehenetsia"/>
    <w:rsid w:val="000B27C0"/>
  </w:style>
  <w:style w:type="character" w:styleId="citation-295" w:customStyle="1">
    <w:name w:val="citation-295"/>
    <w:basedOn w:val="Paragrafoarenletra-tipolehenetsia"/>
    <w:rsid w:val="000B27C0"/>
  </w:style>
  <w:style w:type="character" w:styleId="citation-294" w:customStyle="1">
    <w:name w:val="citation-294"/>
    <w:basedOn w:val="Paragrafoarenletra-tipolehenetsia"/>
    <w:rsid w:val="000B27C0"/>
  </w:style>
  <w:style w:type="character" w:styleId="citation-293" w:customStyle="1">
    <w:name w:val="citation-293"/>
    <w:basedOn w:val="Paragrafoarenletra-tipolehenetsia"/>
    <w:rsid w:val="000B27C0"/>
  </w:style>
  <w:style w:type="character" w:styleId="citation-292" w:customStyle="1">
    <w:name w:val="citation-292"/>
    <w:basedOn w:val="Paragrafoarenletra-tipolehenetsia"/>
    <w:rsid w:val="000B27C0"/>
  </w:style>
  <w:style w:type="character" w:styleId="citation-291" w:customStyle="1">
    <w:name w:val="citation-291"/>
    <w:basedOn w:val="Paragrafoarenletra-tipolehenetsia"/>
    <w:rsid w:val="000B27C0"/>
  </w:style>
  <w:style w:type="character" w:styleId="citation-290" w:customStyle="1">
    <w:name w:val="citation-290"/>
    <w:basedOn w:val="Paragrafoarenletra-tipolehenetsia"/>
    <w:rsid w:val="000B27C0"/>
  </w:style>
  <w:style w:type="character" w:styleId="citation-289" w:customStyle="1">
    <w:name w:val="citation-289"/>
    <w:basedOn w:val="Paragrafoarenletra-tipolehenetsia"/>
    <w:rsid w:val="000B27C0"/>
  </w:style>
  <w:style w:type="character" w:styleId="citation-288" w:customStyle="1">
    <w:name w:val="citation-288"/>
    <w:basedOn w:val="Paragrafoarenletra-tipolehenetsia"/>
    <w:rsid w:val="000B27C0"/>
  </w:style>
  <w:style w:type="character" w:styleId="citation-287" w:customStyle="1">
    <w:name w:val="citation-287"/>
    <w:basedOn w:val="Paragrafoarenletra-tipolehenetsia"/>
    <w:rsid w:val="000B27C0"/>
  </w:style>
  <w:style w:type="character" w:styleId="citation-286" w:customStyle="1">
    <w:name w:val="citation-286"/>
    <w:basedOn w:val="Paragrafoarenletra-tipolehenetsia"/>
    <w:rsid w:val="000B27C0"/>
  </w:style>
  <w:style w:type="character" w:styleId="citation-285" w:customStyle="1">
    <w:name w:val="citation-285"/>
    <w:basedOn w:val="Paragrafoarenletra-tipolehenetsia"/>
    <w:rsid w:val="000B27C0"/>
  </w:style>
  <w:style w:type="character" w:styleId="citation-284" w:customStyle="1">
    <w:name w:val="citation-284"/>
    <w:basedOn w:val="Paragrafoarenletra-tipolehenetsia"/>
    <w:rsid w:val="000B27C0"/>
  </w:style>
  <w:style w:type="character" w:styleId="citation-283" w:customStyle="1">
    <w:name w:val="citation-283"/>
    <w:basedOn w:val="Paragrafoarenletra-tipolehenetsia"/>
    <w:rsid w:val="000B27C0"/>
  </w:style>
  <w:style w:type="character" w:styleId="citation-282" w:customStyle="1">
    <w:name w:val="citation-282"/>
    <w:basedOn w:val="Paragrafoarenletra-tipolehenetsia"/>
    <w:rsid w:val="000B27C0"/>
  </w:style>
  <w:style w:type="character" w:styleId="citation-281" w:customStyle="1">
    <w:name w:val="citation-281"/>
    <w:basedOn w:val="Paragrafoarenletra-tipolehenetsia"/>
    <w:rsid w:val="000B27C0"/>
  </w:style>
  <w:style w:type="character" w:styleId="citation-280" w:customStyle="1">
    <w:name w:val="citation-280"/>
    <w:basedOn w:val="Paragrafoarenletra-tipolehenetsia"/>
    <w:rsid w:val="000B27C0"/>
  </w:style>
  <w:style w:type="character" w:styleId="citation-279" w:customStyle="1">
    <w:name w:val="citation-279"/>
    <w:basedOn w:val="Paragrafoarenletra-tipolehenetsia"/>
    <w:rsid w:val="000B27C0"/>
  </w:style>
  <w:style w:type="character" w:styleId="citation-278" w:customStyle="1">
    <w:name w:val="citation-278"/>
    <w:basedOn w:val="Paragrafoarenletra-tipolehenetsia"/>
    <w:rsid w:val="000B27C0"/>
  </w:style>
  <w:style w:type="character" w:styleId="citation-277" w:customStyle="1">
    <w:name w:val="citation-277"/>
    <w:basedOn w:val="Paragrafoarenletra-tipolehenetsia"/>
    <w:rsid w:val="000B27C0"/>
  </w:style>
  <w:style w:type="character" w:styleId="citation-276" w:customStyle="1">
    <w:name w:val="citation-276"/>
    <w:basedOn w:val="Paragrafoarenletra-tipolehenetsia"/>
    <w:rsid w:val="000B27C0"/>
  </w:style>
  <w:style w:type="character" w:styleId="citation-275" w:customStyle="1">
    <w:name w:val="citation-275"/>
    <w:basedOn w:val="Paragrafoarenletra-tipolehenetsia"/>
    <w:rsid w:val="000B27C0"/>
  </w:style>
  <w:style w:type="character" w:styleId="citation-274" w:customStyle="1">
    <w:name w:val="citation-274"/>
    <w:basedOn w:val="Paragrafoarenletra-tipolehenetsia"/>
    <w:rsid w:val="000B27C0"/>
  </w:style>
  <w:style w:type="character" w:styleId="citation-273" w:customStyle="1">
    <w:name w:val="citation-273"/>
    <w:basedOn w:val="Paragrafoarenletra-tipolehenetsia"/>
    <w:rsid w:val="000B27C0"/>
  </w:style>
  <w:style w:type="character" w:styleId="citation-272" w:customStyle="1">
    <w:name w:val="citation-272"/>
    <w:basedOn w:val="Paragrafoarenletra-tipolehenetsia"/>
    <w:rsid w:val="000B27C0"/>
  </w:style>
  <w:style w:type="character" w:styleId="citation-271" w:customStyle="1">
    <w:name w:val="citation-271"/>
    <w:basedOn w:val="Paragrafoarenletra-tipolehenetsia"/>
    <w:rsid w:val="000B27C0"/>
  </w:style>
  <w:style w:type="character" w:styleId="citation-270" w:customStyle="1">
    <w:name w:val="citation-270"/>
    <w:basedOn w:val="Paragrafoarenletra-tipolehenetsia"/>
    <w:rsid w:val="000B27C0"/>
  </w:style>
  <w:style w:type="character" w:styleId="citation-269" w:customStyle="1">
    <w:name w:val="citation-269"/>
    <w:basedOn w:val="Paragrafoarenletra-tipolehenetsia"/>
    <w:rsid w:val="000B27C0"/>
  </w:style>
  <w:style w:type="character" w:styleId="citation-268" w:customStyle="1">
    <w:name w:val="citation-268"/>
    <w:basedOn w:val="Paragrafoarenletra-tipolehenetsia"/>
    <w:rsid w:val="000B27C0"/>
  </w:style>
  <w:style w:type="character" w:styleId="citation-267" w:customStyle="1">
    <w:name w:val="citation-267"/>
    <w:basedOn w:val="Paragrafoarenletra-tipolehenetsia"/>
    <w:rsid w:val="000B27C0"/>
  </w:style>
  <w:style w:type="character" w:styleId="citation-266" w:customStyle="1">
    <w:name w:val="citation-266"/>
    <w:basedOn w:val="Paragrafoarenletra-tipolehenetsia"/>
    <w:rsid w:val="000B27C0"/>
  </w:style>
  <w:style w:type="character" w:styleId="citation-265" w:customStyle="1">
    <w:name w:val="citation-265"/>
    <w:basedOn w:val="Paragrafoarenletra-tipolehenetsia"/>
    <w:rsid w:val="000B27C0"/>
  </w:style>
  <w:style w:type="character" w:styleId="citation-264" w:customStyle="1">
    <w:name w:val="citation-264"/>
    <w:basedOn w:val="Paragrafoarenletra-tipolehenetsia"/>
    <w:rsid w:val="000B27C0"/>
  </w:style>
  <w:style w:type="character" w:styleId="citation-263" w:customStyle="1">
    <w:name w:val="citation-263"/>
    <w:basedOn w:val="Paragrafoarenletra-tipolehenetsia"/>
    <w:rsid w:val="000B27C0"/>
  </w:style>
  <w:style w:type="character" w:styleId="citation-262" w:customStyle="1">
    <w:name w:val="citation-262"/>
    <w:basedOn w:val="Paragrafoarenletra-tipolehenetsia"/>
    <w:rsid w:val="000B27C0"/>
  </w:style>
  <w:style w:type="character" w:styleId="citation-261" w:customStyle="1">
    <w:name w:val="citation-261"/>
    <w:basedOn w:val="Paragrafoarenletra-tipolehenetsia"/>
    <w:rsid w:val="000B27C0"/>
  </w:style>
  <w:style w:type="character" w:styleId="citation-260" w:customStyle="1">
    <w:name w:val="citation-260"/>
    <w:basedOn w:val="Paragrafoarenletra-tipolehenetsia"/>
    <w:rsid w:val="000B27C0"/>
  </w:style>
  <w:style w:type="character" w:styleId="citation-259" w:customStyle="1">
    <w:name w:val="citation-259"/>
    <w:basedOn w:val="Paragrafoarenletra-tipolehenetsia"/>
    <w:rsid w:val="000B27C0"/>
  </w:style>
  <w:style w:type="character" w:styleId="citation-258" w:customStyle="1">
    <w:name w:val="citation-258"/>
    <w:basedOn w:val="Paragrafoarenletra-tipolehenetsia"/>
    <w:rsid w:val="000B27C0"/>
  </w:style>
  <w:style w:type="character" w:styleId="citation-257" w:customStyle="1">
    <w:name w:val="citation-257"/>
    <w:basedOn w:val="Paragrafoarenletra-tipolehenetsia"/>
    <w:rsid w:val="000B27C0"/>
  </w:style>
  <w:style w:type="character" w:styleId="citation-256" w:customStyle="1">
    <w:name w:val="citation-256"/>
    <w:basedOn w:val="Paragrafoarenletra-tipolehenetsia"/>
    <w:rsid w:val="000B27C0"/>
  </w:style>
  <w:style w:type="character" w:styleId="citation-255" w:customStyle="1">
    <w:name w:val="citation-255"/>
    <w:basedOn w:val="Paragrafoarenletra-tipolehenetsia"/>
    <w:rsid w:val="000B27C0"/>
  </w:style>
  <w:style w:type="character" w:styleId="citation-254" w:customStyle="1">
    <w:name w:val="citation-254"/>
    <w:basedOn w:val="Paragrafoarenletra-tipolehenetsia"/>
    <w:rsid w:val="000B27C0"/>
  </w:style>
  <w:style w:type="character" w:styleId="citation-253" w:customStyle="1">
    <w:name w:val="citation-253"/>
    <w:basedOn w:val="Paragrafoarenletra-tipolehenetsia"/>
    <w:rsid w:val="000B27C0"/>
  </w:style>
  <w:style w:type="character" w:styleId="citation-252" w:customStyle="1">
    <w:name w:val="citation-252"/>
    <w:basedOn w:val="Paragrafoarenletra-tipolehenetsia"/>
    <w:rsid w:val="000B27C0"/>
  </w:style>
  <w:style w:type="character" w:styleId="citation-251" w:customStyle="1">
    <w:name w:val="citation-251"/>
    <w:basedOn w:val="Paragrafoarenletra-tipolehenetsia"/>
    <w:rsid w:val="000B27C0"/>
  </w:style>
  <w:style w:type="character" w:styleId="citation-250" w:customStyle="1">
    <w:name w:val="citation-250"/>
    <w:basedOn w:val="Paragrafoarenletra-tipolehenetsia"/>
    <w:rsid w:val="000B27C0"/>
  </w:style>
  <w:style w:type="character" w:styleId="citation-249" w:customStyle="1">
    <w:name w:val="citation-249"/>
    <w:basedOn w:val="Paragrafoarenletra-tipolehenetsia"/>
    <w:rsid w:val="000B27C0"/>
  </w:style>
  <w:style w:type="character" w:styleId="citation-248" w:customStyle="1">
    <w:name w:val="citation-248"/>
    <w:basedOn w:val="Paragrafoarenletra-tipolehenetsia"/>
    <w:rsid w:val="000B27C0"/>
  </w:style>
  <w:style w:type="character" w:styleId="citation-247" w:customStyle="1">
    <w:name w:val="citation-247"/>
    <w:basedOn w:val="Paragrafoarenletra-tipolehenetsia"/>
    <w:rsid w:val="000B27C0"/>
  </w:style>
  <w:style w:type="character" w:styleId="citation-246" w:customStyle="1">
    <w:name w:val="citation-246"/>
    <w:basedOn w:val="Paragrafoarenletra-tipolehenetsia"/>
    <w:rsid w:val="000B27C0"/>
  </w:style>
  <w:style w:type="character" w:styleId="citation-245" w:customStyle="1">
    <w:name w:val="citation-245"/>
    <w:basedOn w:val="Paragrafoarenletra-tipolehenetsia"/>
    <w:rsid w:val="000B27C0"/>
  </w:style>
  <w:style w:type="character" w:styleId="citation-197" w:customStyle="1">
    <w:name w:val="citation-197"/>
    <w:basedOn w:val="Paragrafoarenletra-tipolehenetsia"/>
    <w:rsid w:val="00C742C7"/>
  </w:style>
  <w:style w:type="character" w:styleId="citation-196" w:customStyle="1">
    <w:name w:val="citation-196"/>
    <w:basedOn w:val="Paragrafoarenletra-tipolehenetsia"/>
    <w:rsid w:val="00C742C7"/>
  </w:style>
  <w:style w:type="character" w:styleId="citation-195" w:customStyle="1">
    <w:name w:val="citation-195"/>
    <w:basedOn w:val="Paragrafoarenletra-tipolehenetsia"/>
    <w:rsid w:val="00C742C7"/>
  </w:style>
  <w:style w:type="character" w:styleId="citation-194" w:customStyle="1">
    <w:name w:val="citation-194"/>
    <w:basedOn w:val="Paragrafoarenletra-tipolehenetsia"/>
    <w:rsid w:val="00C742C7"/>
  </w:style>
  <w:style w:type="character" w:styleId="citation-193" w:customStyle="1">
    <w:name w:val="citation-193"/>
    <w:basedOn w:val="Paragrafoarenletra-tipolehenetsia"/>
    <w:rsid w:val="00C742C7"/>
  </w:style>
  <w:style w:type="character" w:styleId="citation-192" w:customStyle="1">
    <w:name w:val="citation-192"/>
    <w:basedOn w:val="Paragrafoarenletra-tipolehenetsia"/>
    <w:rsid w:val="00C742C7"/>
  </w:style>
  <w:style w:type="character" w:styleId="citation-191" w:customStyle="1">
    <w:name w:val="citation-191"/>
    <w:basedOn w:val="Paragrafoarenletra-tipolehenetsia"/>
    <w:rsid w:val="00C742C7"/>
  </w:style>
  <w:style w:type="character" w:styleId="citation-190" w:customStyle="1">
    <w:name w:val="citation-190"/>
    <w:basedOn w:val="Paragrafoarenletra-tipolehenetsia"/>
    <w:rsid w:val="00C742C7"/>
  </w:style>
  <w:style w:type="character" w:styleId="citation-189" w:customStyle="1">
    <w:name w:val="citation-189"/>
    <w:basedOn w:val="Paragrafoarenletra-tipolehenetsia"/>
    <w:rsid w:val="00C742C7"/>
  </w:style>
  <w:style w:type="character" w:styleId="citation-188" w:customStyle="1">
    <w:name w:val="citation-188"/>
    <w:basedOn w:val="Paragrafoarenletra-tipolehenetsia"/>
    <w:rsid w:val="00C742C7"/>
  </w:style>
  <w:style w:type="character" w:styleId="citation-187" w:customStyle="1">
    <w:name w:val="citation-187"/>
    <w:basedOn w:val="Paragrafoarenletra-tipolehenetsia"/>
    <w:rsid w:val="00C742C7"/>
  </w:style>
  <w:style w:type="character" w:styleId="citation-186" w:customStyle="1">
    <w:name w:val="citation-186"/>
    <w:basedOn w:val="Paragrafoarenletra-tipolehenetsia"/>
    <w:rsid w:val="00C742C7"/>
  </w:style>
  <w:style w:type="character" w:styleId="citation-185" w:customStyle="1">
    <w:name w:val="citation-185"/>
    <w:basedOn w:val="Paragrafoarenletra-tipolehenetsia"/>
    <w:rsid w:val="00C742C7"/>
  </w:style>
  <w:style w:type="character" w:styleId="citation-184" w:customStyle="1">
    <w:name w:val="citation-184"/>
    <w:basedOn w:val="Paragrafoarenletra-tipolehenetsia"/>
    <w:rsid w:val="00C742C7"/>
  </w:style>
  <w:style w:type="character" w:styleId="citation-183" w:customStyle="1">
    <w:name w:val="citation-183"/>
    <w:basedOn w:val="Paragrafoarenletra-tipolehenetsia"/>
    <w:rsid w:val="00C742C7"/>
  </w:style>
  <w:style w:type="character" w:styleId="citation-182" w:customStyle="1">
    <w:name w:val="citation-182"/>
    <w:basedOn w:val="Paragrafoarenletra-tipolehenetsia"/>
    <w:rsid w:val="00C742C7"/>
  </w:style>
  <w:style w:type="character" w:styleId="citation-181" w:customStyle="1">
    <w:name w:val="citation-181"/>
    <w:basedOn w:val="Paragrafoarenletra-tipolehenetsia"/>
    <w:rsid w:val="00C742C7"/>
  </w:style>
  <w:style w:type="character" w:styleId="citation-180" w:customStyle="1">
    <w:name w:val="citation-180"/>
    <w:basedOn w:val="Paragrafoarenletra-tipolehenetsia"/>
    <w:rsid w:val="00C742C7"/>
  </w:style>
  <w:style w:type="character" w:styleId="citation-179" w:customStyle="1">
    <w:name w:val="citation-179"/>
    <w:basedOn w:val="Paragrafoarenletra-tipolehenetsia"/>
    <w:rsid w:val="00C742C7"/>
  </w:style>
  <w:style w:type="character" w:styleId="citation-178" w:customStyle="1">
    <w:name w:val="citation-178"/>
    <w:basedOn w:val="Paragrafoarenletra-tipolehenetsia"/>
    <w:rsid w:val="00C742C7"/>
  </w:style>
  <w:style w:type="character" w:styleId="citation-177" w:customStyle="1">
    <w:name w:val="citation-177"/>
    <w:basedOn w:val="Paragrafoarenletra-tipolehenetsia"/>
    <w:rsid w:val="00C742C7"/>
  </w:style>
  <w:style w:type="character" w:styleId="citation-176" w:customStyle="1">
    <w:name w:val="citation-176"/>
    <w:basedOn w:val="Paragrafoarenletra-tipolehenetsia"/>
    <w:rsid w:val="00C742C7"/>
  </w:style>
  <w:style w:type="character" w:styleId="citation-175" w:customStyle="1">
    <w:name w:val="citation-175"/>
    <w:basedOn w:val="Paragrafoarenletra-tipolehenetsia"/>
    <w:rsid w:val="00C742C7"/>
  </w:style>
  <w:style w:type="character" w:styleId="citation-174" w:customStyle="1">
    <w:name w:val="citation-174"/>
    <w:basedOn w:val="Paragrafoarenletra-tipolehenetsia"/>
    <w:rsid w:val="00C742C7"/>
  </w:style>
  <w:style w:type="character" w:styleId="citation-173" w:customStyle="1">
    <w:name w:val="citation-173"/>
    <w:basedOn w:val="Paragrafoarenletra-tipolehenetsia"/>
    <w:rsid w:val="00C742C7"/>
  </w:style>
  <w:style w:type="character" w:styleId="citation-172" w:customStyle="1">
    <w:name w:val="citation-172"/>
    <w:basedOn w:val="Paragrafoarenletra-tipolehenetsia"/>
    <w:rsid w:val="00C742C7"/>
  </w:style>
  <w:style w:type="character" w:styleId="citation-171" w:customStyle="1">
    <w:name w:val="citation-171"/>
    <w:basedOn w:val="Paragrafoarenletra-tipolehenetsia"/>
    <w:rsid w:val="00C742C7"/>
  </w:style>
  <w:style w:type="character" w:styleId="citation-170" w:customStyle="1">
    <w:name w:val="citation-170"/>
    <w:basedOn w:val="Paragrafoarenletra-tipolehenetsia"/>
    <w:rsid w:val="00C742C7"/>
  </w:style>
  <w:style w:type="character" w:styleId="citation-169" w:customStyle="1">
    <w:name w:val="citation-169"/>
    <w:basedOn w:val="Paragrafoarenletra-tipolehenetsia"/>
    <w:rsid w:val="00C742C7"/>
  </w:style>
  <w:style w:type="character" w:styleId="citation-168" w:customStyle="1">
    <w:name w:val="citation-168"/>
    <w:basedOn w:val="Paragrafoarenletra-tipolehenetsia"/>
    <w:rsid w:val="00C742C7"/>
  </w:style>
  <w:style w:type="character" w:styleId="citation-167" w:customStyle="1">
    <w:name w:val="citation-167"/>
    <w:basedOn w:val="Paragrafoarenletra-tipolehenetsia"/>
    <w:rsid w:val="00C742C7"/>
  </w:style>
  <w:style w:type="character" w:styleId="citation-166" w:customStyle="1">
    <w:name w:val="citation-166"/>
    <w:basedOn w:val="Paragrafoarenletra-tipolehenetsia"/>
    <w:rsid w:val="00C742C7"/>
  </w:style>
  <w:style w:type="character" w:styleId="citation-165" w:customStyle="1">
    <w:name w:val="citation-165"/>
    <w:basedOn w:val="Paragrafoarenletra-tipolehenetsia"/>
    <w:rsid w:val="00C742C7"/>
  </w:style>
  <w:style w:type="character" w:styleId="citation-164" w:customStyle="1">
    <w:name w:val="citation-164"/>
    <w:basedOn w:val="Paragrafoarenletra-tipolehenetsia"/>
    <w:rsid w:val="00C742C7"/>
  </w:style>
  <w:style w:type="character" w:styleId="citation-163" w:customStyle="1">
    <w:name w:val="citation-163"/>
    <w:basedOn w:val="Paragrafoarenletra-tipolehenetsia"/>
    <w:rsid w:val="00C742C7"/>
  </w:style>
  <w:style w:type="character" w:styleId="citation-162" w:customStyle="1">
    <w:name w:val="citation-162"/>
    <w:basedOn w:val="Paragrafoarenletra-tipolehenetsia"/>
    <w:rsid w:val="00C742C7"/>
  </w:style>
  <w:style w:type="character" w:styleId="citation-161" w:customStyle="1">
    <w:name w:val="citation-161"/>
    <w:basedOn w:val="Paragrafoarenletra-tipolehenetsia"/>
    <w:rsid w:val="00C742C7"/>
  </w:style>
  <w:style w:type="character" w:styleId="citation-160" w:customStyle="1">
    <w:name w:val="citation-160"/>
    <w:basedOn w:val="Paragrafoarenletra-tipolehenetsia"/>
    <w:rsid w:val="00C742C7"/>
  </w:style>
  <w:style w:type="character" w:styleId="citation-159" w:customStyle="1">
    <w:name w:val="citation-159"/>
    <w:basedOn w:val="Paragrafoarenletra-tipolehenetsia"/>
    <w:rsid w:val="00C742C7"/>
  </w:style>
  <w:style w:type="character" w:styleId="citation-158" w:customStyle="1">
    <w:name w:val="citation-158"/>
    <w:basedOn w:val="Paragrafoarenletra-tipolehenetsia"/>
    <w:rsid w:val="00C742C7"/>
  </w:style>
  <w:style w:type="character" w:styleId="citation-157" w:customStyle="1">
    <w:name w:val="citation-157"/>
    <w:basedOn w:val="Paragrafoarenletra-tipolehenetsia"/>
    <w:rsid w:val="00C742C7"/>
  </w:style>
  <w:style w:type="character" w:styleId="citation-156" w:customStyle="1">
    <w:name w:val="citation-156"/>
    <w:basedOn w:val="Paragrafoarenletra-tipolehenetsia"/>
    <w:rsid w:val="00C742C7"/>
  </w:style>
  <w:style w:type="character" w:styleId="citation-155" w:customStyle="1">
    <w:name w:val="citation-155"/>
    <w:basedOn w:val="Paragrafoarenletra-tipolehenetsia"/>
    <w:rsid w:val="00C742C7"/>
  </w:style>
  <w:style w:type="character" w:styleId="citation-154" w:customStyle="1">
    <w:name w:val="citation-154"/>
    <w:basedOn w:val="Paragrafoarenletra-tipolehenetsia"/>
    <w:rsid w:val="00C742C7"/>
  </w:style>
  <w:style w:type="character" w:styleId="citation-153" w:customStyle="1">
    <w:name w:val="citation-153"/>
    <w:basedOn w:val="Paragrafoarenletra-tipolehenetsia"/>
    <w:rsid w:val="00C742C7"/>
  </w:style>
  <w:style w:type="character" w:styleId="citation-152" w:customStyle="1">
    <w:name w:val="citation-152"/>
    <w:basedOn w:val="Paragrafoarenletra-tipolehenetsia"/>
    <w:rsid w:val="00C742C7"/>
  </w:style>
  <w:style w:type="character" w:styleId="citation-151" w:customStyle="1">
    <w:name w:val="citation-151"/>
    <w:basedOn w:val="Paragrafoarenletra-tipolehenetsia"/>
    <w:rsid w:val="00C742C7"/>
  </w:style>
  <w:style w:type="character" w:styleId="citation-150" w:customStyle="1">
    <w:name w:val="citation-150"/>
    <w:basedOn w:val="Paragrafoarenletra-tipolehenetsia"/>
    <w:rsid w:val="00C742C7"/>
  </w:style>
  <w:style w:type="character" w:styleId="citation-149" w:customStyle="1">
    <w:name w:val="citation-149"/>
    <w:basedOn w:val="Paragrafoarenletra-tipolehenetsia"/>
    <w:rsid w:val="00C742C7"/>
  </w:style>
  <w:style w:type="character" w:styleId="citation-148" w:customStyle="1">
    <w:name w:val="citation-148"/>
    <w:basedOn w:val="Paragrafoarenletra-tipolehenetsia"/>
    <w:rsid w:val="00C742C7"/>
  </w:style>
  <w:style w:type="character" w:styleId="citation-147" w:customStyle="1">
    <w:name w:val="citation-147"/>
    <w:basedOn w:val="Paragrafoarenletra-tipolehenetsia"/>
    <w:rsid w:val="00C742C7"/>
  </w:style>
  <w:style w:type="character" w:styleId="citation-146" w:customStyle="1">
    <w:name w:val="citation-146"/>
    <w:basedOn w:val="Paragrafoarenletra-tipolehenetsia"/>
    <w:rsid w:val="00C742C7"/>
  </w:style>
  <w:style w:type="character" w:styleId="citation-145" w:customStyle="1">
    <w:name w:val="citation-145"/>
    <w:basedOn w:val="Paragrafoarenletra-tipolehenetsia"/>
    <w:rsid w:val="00C742C7"/>
  </w:style>
  <w:style w:type="character" w:styleId="citation-144" w:customStyle="1">
    <w:name w:val="citation-144"/>
    <w:basedOn w:val="Paragrafoarenletra-tipolehenetsia"/>
    <w:rsid w:val="00C742C7"/>
  </w:style>
  <w:style w:type="character" w:styleId="citation-143" w:customStyle="1">
    <w:name w:val="citation-143"/>
    <w:basedOn w:val="Paragrafoarenletra-tipolehenetsia"/>
    <w:rsid w:val="00C742C7"/>
  </w:style>
  <w:style w:type="character" w:styleId="citation-142" w:customStyle="1">
    <w:name w:val="citation-142"/>
    <w:basedOn w:val="Paragrafoarenletra-tipolehenetsia"/>
    <w:rsid w:val="00C742C7"/>
  </w:style>
  <w:style w:type="character" w:styleId="citation-141" w:customStyle="1">
    <w:name w:val="citation-141"/>
    <w:basedOn w:val="Paragrafoarenletra-tipolehenetsia"/>
    <w:rsid w:val="00C742C7"/>
  </w:style>
  <w:style w:type="character" w:styleId="citation-140" w:customStyle="1">
    <w:name w:val="citation-140"/>
    <w:basedOn w:val="Paragrafoarenletra-tipolehenetsia"/>
    <w:rsid w:val="00C742C7"/>
  </w:style>
  <w:style w:type="character" w:styleId="citation-139" w:customStyle="1">
    <w:name w:val="citation-139"/>
    <w:basedOn w:val="Paragrafoarenletra-tipolehenetsia"/>
    <w:rsid w:val="00C742C7"/>
  </w:style>
  <w:style w:type="character" w:styleId="citation-138" w:customStyle="1">
    <w:name w:val="citation-138"/>
    <w:basedOn w:val="Paragrafoarenletra-tipolehenetsia"/>
    <w:rsid w:val="00C742C7"/>
  </w:style>
  <w:style w:type="character" w:styleId="citation-137" w:customStyle="1">
    <w:name w:val="citation-137"/>
    <w:basedOn w:val="Paragrafoarenletra-tipolehenetsia"/>
    <w:rsid w:val="00C742C7"/>
  </w:style>
  <w:style w:type="character" w:styleId="citation-136" w:customStyle="1">
    <w:name w:val="citation-136"/>
    <w:basedOn w:val="Paragrafoarenletra-tipolehenetsia"/>
    <w:rsid w:val="00C742C7"/>
  </w:style>
  <w:style w:type="character" w:styleId="citation-135" w:customStyle="1">
    <w:name w:val="citation-135"/>
    <w:basedOn w:val="Paragrafoarenletra-tipolehenetsia"/>
    <w:rsid w:val="00C742C7"/>
  </w:style>
  <w:style w:type="character" w:styleId="citation-134" w:customStyle="1">
    <w:name w:val="citation-134"/>
    <w:basedOn w:val="Paragrafoarenletra-tipolehenetsia"/>
    <w:rsid w:val="00C742C7"/>
  </w:style>
  <w:style w:type="character" w:styleId="citation-133" w:customStyle="1">
    <w:name w:val="citation-133"/>
    <w:basedOn w:val="Paragrafoarenletra-tipolehenetsia"/>
    <w:rsid w:val="00C742C7"/>
  </w:style>
  <w:style w:type="character" w:styleId="citation-132" w:customStyle="1">
    <w:name w:val="citation-132"/>
    <w:basedOn w:val="Paragrafoarenletra-tipolehenetsia"/>
    <w:rsid w:val="00C742C7"/>
  </w:style>
  <w:style w:type="character" w:styleId="citation-833" w:customStyle="1">
    <w:name w:val="citation-833"/>
    <w:basedOn w:val="Paragrafoarenletra-tipolehenetsia"/>
    <w:rsid w:val="00C742C7"/>
  </w:style>
  <w:style w:type="character" w:styleId="citation-832" w:customStyle="1">
    <w:name w:val="citation-832"/>
    <w:basedOn w:val="Paragrafoarenletra-tipolehenetsia"/>
    <w:rsid w:val="00C742C7"/>
  </w:style>
  <w:style w:type="character" w:styleId="citation-831" w:customStyle="1">
    <w:name w:val="citation-831"/>
    <w:basedOn w:val="Paragrafoarenletra-tipolehenetsia"/>
    <w:rsid w:val="00C742C7"/>
  </w:style>
  <w:style w:type="character" w:styleId="citation-830" w:customStyle="1">
    <w:name w:val="citation-830"/>
    <w:basedOn w:val="Paragrafoarenletra-tipolehenetsia"/>
    <w:rsid w:val="00C742C7"/>
  </w:style>
  <w:style w:type="character" w:styleId="citation-829" w:customStyle="1">
    <w:name w:val="citation-829"/>
    <w:basedOn w:val="Paragrafoarenletra-tipolehenetsia"/>
    <w:rsid w:val="00C742C7"/>
  </w:style>
  <w:style w:type="character" w:styleId="citation-828" w:customStyle="1">
    <w:name w:val="citation-828"/>
    <w:basedOn w:val="Paragrafoarenletra-tipolehenetsia"/>
    <w:rsid w:val="00C742C7"/>
  </w:style>
  <w:style w:type="character" w:styleId="citation-827" w:customStyle="1">
    <w:name w:val="citation-827"/>
    <w:basedOn w:val="Paragrafoarenletra-tipolehenetsia"/>
    <w:rsid w:val="00C742C7"/>
  </w:style>
  <w:style w:type="character" w:styleId="citation-826" w:customStyle="1">
    <w:name w:val="citation-826"/>
    <w:basedOn w:val="Paragrafoarenletra-tipolehenetsia"/>
    <w:rsid w:val="00C742C7"/>
  </w:style>
  <w:style w:type="character" w:styleId="citation-825" w:customStyle="1">
    <w:name w:val="citation-825"/>
    <w:basedOn w:val="Paragrafoarenletra-tipolehenetsia"/>
    <w:rsid w:val="00C742C7"/>
  </w:style>
  <w:style w:type="character" w:styleId="citation-824" w:customStyle="1">
    <w:name w:val="citation-824"/>
    <w:basedOn w:val="Paragrafoarenletra-tipolehenetsia"/>
    <w:rsid w:val="00C742C7"/>
  </w:style>
  <w:style w:type="character" w:styleId="citation-823" w:customStyle="1">
    <w:name w:val="citation-823"/>
    <w:basedOn w:val="Paragrafoarenletra-tipolehenetsia"/>
    <w:rsid w:val="00C742C7"/>
  </w:style>
  <w:style w:type="character" w:styleId="citation-822" w:customStyle="1">
    <w:name w:val="citation-822"/>
    <w:basedOn w:val="Paragrafoarenletra-tipolehenetsia"/>
    <w:rsid w:val="00C742C7"/>
  </w:style>
  <w:style w:type="character" w:styleId="citation-821" w:customStyle="1">
    <w:name w:val="citation-821"/>
    <w:basedOn w:val="Paragrafoarenletra-tipolehenetsia"/>
    <w:rsid w:val="00C742C7"/>
  </w:style>
  <w:style w:type="character" w:styleId="citation-820" w:customStyle="1">
    <w:name w:val="citation-820"/>
    <w:basedOn w:val="Paragrafoarenletra-tipolehenetsia"/>
    <w:rsid w:val="00C742C7"/>
  </w:style>
  <w:style w:type="character" w:styleId="citation-819" w:customStyle="1">
    <w:name w:val="citation-819"/>
    <w:basedOn w:val="Paragrafoarenletra-tipolehenetsia"/>
    <w:rsid w:val="00C742C7"/>
  </w:style>
  <w:style w:type="character" w:styleId="citation-818" w:customStyle="1">
    <w:name w:val="citation-818"/>
    <w:basedOn w:val="Paragrafoarenletra-tipolehenetsia"/>
    <w:rsid w:val="00C742C7"/>
  </w:style>
  <w:style w:type="character" w:styleId="citation-817" w:customStyle="1">
    <w:name w:val="citation-817"/>
    <w:basedOn w:val="Paragrafoarenletra-tipolehenetsia"/>
    <w:rsid w:val="00C742C7"/>
  </w:style>
  <w:style w:type="character" w:styleId="citation-816" w:customStyle="1">
    <w:name w:val="citation-816"/>
    <w:basedOn w:val="Paragrafoarenletra-tipolehenetsia"/>
    <w:rsid w:val="00C742C7"/>
  </w:style>
  <w:style w:type="character" w:styleId="citation-815" w:customStyle="1">
    <w:name w:val="citation-815"/>
    <w:basedOn w:val="Paragrafoarenletra-tipolehenetsia"/>
    <w:rsid w:val="00C742C7"/>
  </w:style>
  <w:style w:type="character" w:styleId="citation-814" w:customStyle="1">
    <w:name w:val="citation-814"/>
    <w:basedOn w:val="Paragrafoarenletra-tipolehenetsia"/>
    <w:rsid w:val="00C742C7"/>
  </w:style>
  <w:style w:type="character" w:styleId="citation-813" w:customStyle="1">
    <w:name w:val="citation-813"/>
    <w:basedOn w:val="Paragrafoarenletra-tipolehenetsia"/>
    <w:rsid w:val="00C742C7"/>
  </w:style>
  <w:style w:type="character" w:styleId="citation-812" w:customStyle="1">
    <w:name w:val="citation-812"/>
    <w:basedOn w:val="Paragrafoarenletra-tipolehenetsia"/>
    <w:rsid w:val="00C742C7"/>
  </w:style>
  <w:style w:type="character" w:styleId="citation-811" w:customStyle="1">
    <w:name w:val="citation-811"/>
    <w:basedOn w:val="Paragrafoarenletra-tipolehenetsia"/>
    <w:rsid w:val="00C742C7"/>
  </w:style>
  <w:style w:type="character" w:styleId="citation-810" w:customStyle="1">
    <w:name w:val="citation-810"/>
    <w:basedOn w:val="Paragrafoarenletra-tipolehenetsia"/>
    <w:rsid w:val="00C742C7"/>
  </w:style>
  <w:style w:type="character" w:styleId="citation-809" w:customStyle="1">
    <w:name w:val="citation-809"/>
    <w:basedOn w:val="Paragrafoarenletra-tipolehenetsia"/>
    <w:rsid w:val="00C742C7"/>
  </w:style>
  <w:style w:type="character" w:styleId="citation-808" w:customStyle="1">
    <w:name w:val="citation-808"/>
    <w:basedOn w:val="Paragrafoarenletra-tipolehenetsia"/>
    <w:rsid w:val="00C742C7"/>
  </w:style>
  <w:style w:type="character" w:styleId="citation-807" w:customStyle="1">
    <w:name w:val="citation-807"/>
    <w:basedOn w:val="Paragrafoarenletra-tipolehenetsia"/>
    <w:rsid w:val="00C742C7"/>
  </w:style>
  <w:style w:type="character" w:styleId="citation-806" w:customStyle="1">
    <w:name w:val="citation-806"/>
    <w:basedOn w:val="Paragrafoarenletra-tipolehenetsia"/>
    <w:rsid w:val="00C742C7"/>
  </w:style>
  <w:style w:type="character" w:styleId="citation-805" w:customStyle="1">
    <w:name w:val="citation-805"/>
    <w:basedOn w:val="Paragrafoarenletra-tipolehenetsia"/>
    <w:rsid w:val="00C742C7"/>
  </w:style>
  <w:style w:type="character" w:styleId="citation-804" w:customStyle="1">
    <w:name w:val="citation-804"/>
    <w:basedOn w:val="Paragrafoarenletra-tipolehenetsia"/>
    <w:rsid w:val="00C742C7"/>
  </w:style>
  <w:style w:type="character" w:styleId="citation-803" w:customStyle="1">
    <w:name w:val="citation-803"/>
    <w:basedOn w:val="Paragrafoarenletra-tipolehenetsia"/>
    <w:rsid w:val="00C742C7"/>
  </w:style>
  <w:style w:type="character" w:styleId="citation-802" w:customStyle="1">
    <w:name w:val="citation-802"/>
    <w:basedOn w:val="Paragrafoarenletra-tipolehenetsia"/>
    <w:rsid w:val="00C742C7"/>
  </w:style>
  <w:style w:type="character" w:styleId="citation-801" w:customStyle="1">
    <w:name w:val="citation-801"/>
    <w:basedOn w:val="Paragrafoarenletra-tipolehenetsia"/>
    <w:rsid w:val="00C742C7"/>
  </w:style>
  <w:style w:type="character" w:styleId="citation-800" w:customStyle="1">
    <w:name w:val="citation-800"/>
    <w:basedOn w:val="Paragrafoarenletra-tipolehenetsia"/>
    <w:rsid w:val="00C742C7"/>
  </w:style>
  <w:style w:type="character" w:styleId="citation-799" w:customStyle="1">
    <w:name w:val="citation-799"/>
    <w:basedOn w:val="Paragrafoarenletra-tipolehenetsia"/>
    <w:rsid w:val="00C742C7"/>
  </w:style>
  <w:style w:type="character" w:styleId="citation-798" w:customStyle="1">
    <w:name w:val="citation-798"/>
    <w:basedOn w:val="Paragrafoarenletra-tipolehenetsia"/>
    <w:rsid w:val="00C742C7"/>
  </w:style>
  <w:style w:type="character" w:styleId="citation-797" w:customStyle="1">
    <w:name w:val="citation-797"/>
    <w:basedOn w:val="Paragrafoarenletra-tipolehenetsia"/>
    <w:rsid w:val="00C742C7"/>
  </w:style>
  <w:style w:type="character" w:styleId="citation-796" w:customStyle="1">
    <w:name w:val="citation-796"/>
    <w:basedOn w:val="Paragrafoarenletra-tipolehenetsia"/>
    <w:rsid w:val="00C742C7"/>
  </w:style>
  <w:style w:type="character" w:styleId="citation-795" w:customStyle="1">
    <w:name w:val="citation-795"/>
    <w:basedOn w:val="Paragrafoarenletra-tipolehenetsia"/>
    <w:rsid w:val="00C742C7"/>
  </w:style>
  <w:style w:type="character" w:styleId="citation-794" w:customStyle="1">
    <w:name w:val="citation-794"/>
    <w:basedOn w:val="Paragrafoarenletra-tipolehenetsia"/>
    <w:rsid w:val="00C742C7"/>
  </w:style>
  <w:style w:type="character" w:styleId="citation-793" w:customStyle="1">
    <w:name w:val="citation-793"/>
    <w:basedOn w:val="Paragrafoarenletra-tipolehenetsia"/>
    <w:rsid w:val="00C742C7"/>
  </w:style>
  <w:style w:type="character" w:styleId="citation-792" w:customStyle="1">
    <w:name w:val="citation-792"/>
    <w:basedOn w:val="Paragrafoarenletra-tipolehenetsia"/>
    <w:rsid w:val="00C742C7"/>
  </w:style>
  <w:style w:type="character" w:styleId="citation-791" w:customStyle="1">
    <w:name w:val="citation-791"/>
    <w:basedOn w:val="Paragrafoarenletra-tipolehenetsia"/>
    <w:rsid w:val="00C742C7"/>
  </w:style>
  <w:style w:type="character" w:styleId="citation-790" w:customStyle="1">
    <w:name w:val="citation-790"/>
    <w:basedOn w:val="Paragrafoarenletra-tipolehenetsia"/>
    <w:rsid w:val="00C742C7"/>
  </w:style>
  <w:style w:type="character" w:styleId="citation-789" w:customStyle="1">
    <w:name w:val="citation-789"/>
    <w:basedOn w:val="Paragrafoarenletra-tipolehenetsia"/>
    <w:rsid w:val="00C742C7"/>
  </w:style>
  <w:style w:type="character" w:styleId="citation-788" w:customStyle="1">
    <w:name w:val="citation-788"/>
    <w:basedOn w:val="Paragrafoarenletra-tipolehenetsia"/>
    <w:rsid w:val="00C742C7"/>
  </w:style>
  <w:style w:type="character" w:styleId="citation-787" w:customStyle="1">
    <w:name w:val="citation-787"/>
    <w:basedOn w:val="Paragrafoarenletra-tipolehenetsia"/>
    <w:rsid w:val="00C742C7"/>
  </w:style>
  <w:style w:type="character" w:styleId="citation-786" w:customStyle="1">
    <w:name w:val="citation-786"/>
    <w:basedOn w:val="Paragrafoarenletra-tipolehenetsia"/>
    <w:rsid w:val="00C742C7"/>
  </w:style>
  <w:style w:type="character" w:styleId="citation-785" w:customStyle="1">
    <w:name w:val="citation-785"/>
    <w:basedOn w:val="Paragrafoarenletra-tipolehenetsia"/>
    <w:rsid w:val="00C742C7"/>
  </w:style>
  <w:style w:type="character" w:styleId="citation-784" w:customStyle="1">
    <w:name w:val="citation-784"/>
    <w:basedOn w:val="Paragrafoarenletra-tipolehenetsia"/>
    <w:rsid w:val="00C742C7"/>
  </w:style>
  <w:style w:type="character" w:styleId="citation-783" w:customStyle="1">
    <w:name w:val="citation-783"/>
    <w:basedOn w:val="Paragrafoarenletra-tipolehenetsia"/>
    <w:rsid w:val="00C742C7"/>
  </w:style>
  <w:style w:type="character" w:styleId="citation-782" w:customStyle="1">
    <w:name w:val="citation-782"/>
    <w:basedOn w:val="Paragrafoarenletra-tipolehenetsia"/>
    <w:rsid w:val="00C742C7"/>
  </w:style>
  <w:style w:type="character" w:styleId="citation-781" w:customStyle="1">
    <w:name w:val="citation-781"/>
    <w:basedOn w:val="Paragrafoarenletra-tipolehenetsia"/>
    <w:rsid w:val="00C742C7"/>
  </w:style>
  <w:style w:type="character" w:styleId="citation-780" w:customStyle="1">
    <w:name w:val="citation-780"/>
    <w:basedOn w:val="Paragrafoarenletra-tipolehenetsia"/>
    <w:rsid w:val="00C742C7"/>
  </w:style>
  <w:style w:type="character" w:styleId="citation-779" w:customStyle="1">
    <w:name w:val="citation-779"/>
    <w:basedOn w:val="Paragrafoarenletra-tipolehenetsia"/>
    <w:rsid w:val="00C742C7"/>
  </w:style>
  <w:style w:type="character" w:styleId="citation-778" w:customStyle="1">
    <w:name w:val="citation-778"/>
    <w:basedOn w:val="Paragrafoarenletra-tipolehenetsia"/>
    <w:rsid w:val="00C742C7"/>
  </w:style>
  <w:style w:type="character" w:styleId="citation-777" w:customStyle="1">
    <w:name w:val="citation-777"/>
    <w:basedOn w:val="Paragrafoarenletra-tipolehenetsia"/>
    <w:rsid w:val="00C742C7"/>
  </w:style>
  <w:style w:type="character" w:styleId="citation-776" w:customStyle="1">
    <w:name w:val="citation-776"/>
    <w:basedOn w:val="Paragrafoarenletra-tipolehenetsia"/>
    <w:rsid w:val="00C742C7"/>
  </w:style>
  <w:style w:type="character" w:styleId="citation-775" w:customStyle="1">
    <w:name w:val="citation-775"/>
    <w:basedOn w:val="Paragrafoarenletra-tipolehenetsia"/>
    <w:rsid w:val="00C742C7"/>
  </w:style>
  <w:style w:type="character" w:styleId="citation-774" w:customStyle="1">
    <w:name w:val="citation-774"/>
    <w:basedOn w:val="Paragrafoarenletra-tipolehenetsia"/>
    <w:rsid w:val="00C742C7"/>
  </w:style>
  <w:style w:type="character" w:styleId="citation-773" w:customStyle="1">
    <w:name w:val="citation-773"/>
    <w:basedOn w:val="Paragrafoarenletra-tipolehenetsia"/>
    <w:rsid w:val="00C742C7"/>
  </w:style>
  <w:style w:type="character" w:styleId="citation-772" w:customStyle="1">
    <w:name w:val="citation-772"/>
    <w:basedOn w:val="Paragrafoarenletra-tipolehenetsia"/>
    <w:rsid w:val="00C742C7"/>
  </w:style>
  <w:style w:type="character" w:styleId="citation-771" w:customStyle="1">
    <w:name w:val="citation-771"/>
    <w:basedOn w:val="Paragrafoarenletra-tipolehenetsia"/>
    <w:rsid w:val="00C742C7"/>
  </w:style>
  <w:style w:type="character" w:styleId="citation-770" w:customStyle="1">
    <w:name w:val="citation-770"/>
    <w:basedOn w:val="Paragrafoarenletra-tipolehenetsia"/>
    <w:rsid w:val="00C742C7"/>
  </w:style>
  <w:style w:type="character" w:styleId="citation-769" w:customStyle="1">
    <w:name w:val="citation-769"/>
    <w:basedOn w:val="Paragrafoarenletra-tipolehenetsia"/>
    <w:rsid w:val="00C742C7"/>
  </w:style>
  <w:style w:type="character" w:styleId="citation-768" w:customStyle="1">
    <w:name w:val="citation-768"/>
    <w:basedOn w:val="Paragrafoarenletra-tipolehenetsia"/>
    <w:rsid w:val="00C742C7"/>
  </w:style>
  <w:style w:type="character" w:styleId="citation-767" w:customStyle="1">
    <w:name w:val="citation-767"/>
    <w:basedOn w:val="Paragrafoarenletra-tipolehenetsia"/>
    <w:rsid w:val="00C742C7"/>
  </w:style>
  <w:style w:type="character" w:styleId="citation-766" w:customStyle="1">
    <w:name w:val="citation-766"/>
    <w:basedOn w:val="Paragrafoarenletra-tipolehenetsia"/>
    <w:rsid w:val="00C742C7"/>
  </w:style>
  <w:style w:type="character" w:styleId="citation-765" w:customStyle="1">
    <w:name w:val="citation-765"/>
    <w:basedOn w:val="Paragrafoarenletra-tipolehenetsia"/>
    <w:rsid w:val="00C742C7"/>
  </w:style>
  <w:style w:type="character" w:styleId="citation-764" w:customStyle="1">
    <w:name w:val="citation-764"/>
    <w:basedOn w:val="Paragrafoarenletra-tipolehenetsia"/>
    <w:rsid w:val="00C742C7"/>
  </w:style>
  <w:style w:type="character" w:styleId="citation-763" w:customStyle="1">
    <w:name w:val="citation-763"/>
    <w:basedOn w:val="Paragrafoarenletra-tipolehenetsia"/>
    <w:rsid w:val="00C742C7"/>
  </w:style>
  <w:style w:type="character" w:styleId="citation-762" w:customStyle="1">
    <w:name w:val="citation-762"/>
    <w:basedOn w:val="Paragrafoarenletra-tipolehenetsia"/>
    <w:rsid w:val="00C742C7"/>
  </w:style>
  <w:style w:type="character" w:styleId="citation-761" w:customStyle="1">
    <w:name w:val="citation-761"/>
    <w:basedOn w:val="Paragrafoarenletra-tipolehenetsia"/>
    <w:rsid w:val="00C742C7"/>
  </w:style>
  <w:style w:type="character" w:styleId="citation-760" w:customStyle="1">
    <w:name w:val="citation-760"/>
    <w:basedOn w:val="Paragrafoarenletra-tipolehenetsia"/>
    <w:rsid w:val="00C742C7"/>
  </w:style>
  <w:style w:type="character" w:styleId="citation-759" w:customStyle="1">
    <w:name w:val="citation-759"/>
    <w:basedOn w:val="Paragrafoarenletra-tipolehenetsia"/>
    <w:rsid w:val="00C742C7"/>
  </w:style>
  <w:style w:type="character" w:styleId="citation-758" w:customStyle="1">
    <w:name w:val="citation-758"/>
    <w:basedOn w:val="Paragrafoarenletra-tipolehenetsia"/>
    <w:rsid w:val="00C742C7"/>
  </w:style>
  <w:style w:type="character" w:styleId="citation-757" w:customStyle="1">
    <w:name w:val="citation-757"/>
    <w:basedOn w:val="Paragrafoarenletra-tipolehenetsia"/>
    <w:rsid w:val="00C742C7"/>
  </w:style>
  <w:style w:type="character" w:styleId="citation-756" w:customStyle="1">
    <w:name w:val="citation-756"/>
    <w:basedOn w:val="Paragrafoarenletra-tipolehenetsia"/>
    <w:rsid w:val="00C742C7"/>
  </w:style>
  <w:style w:type="character" w:styleId="citation-755" w:customStyle="1">
    <w:name w:val="citation-755"/>
    <w:basedOn w:val="Paragrafoarenletra-tipolehenetsia"/>
    <w:rsid w:val="00C742C7"/>
  </w:style>
  <w:style w:type="character" w:styleId="citation-754" w:customStyle="1">
    <w:name w:val="citation-754"/>
    <w:basedOn w:val="Paragrafoarenletra-tipolehenetsia"/>
    <w:rsid w:val="00C742C7"/>
  </w:style>
  <w:style w:type="character" w:styleId="citation-753" w:customStyle="1">
    <w:name w:val="citation-753"/>
    <w:basedOn w:val="Paragrafoarenletra-tipolehenetsia"/>
    <w:rsid w:val="00C742C7"/>
  </w:style>
  <w:style w:type="character" w:styleId="citation-752" w:customStyle="1">
    <w:name w:val="citation-752"/>
    <w:basedOn w:val="Paragrafoarenletra-tipolehenetsia"/>
    <w:rsid w:val="00C742C7"/>
  </w:style>
  <w:style w:type="character" w:styleId="citation-751" w:customStyle="1">
    <w:name w:val="citation-751"/>
    <w:basedOn w:val="Paragrafoarenletra-tipolehenetsia"/>
    <w:rsid w:val="00C742C7"/>
  </w:style>
  <w:style w:type="character" w:styleId="citation-750" w:customStyle="1">
    <w:name w:val="citation-750"/>
    <w:basedOn w:val="Paragrafoarenletra-tipolehenetsia"/>
    <w:rsid w:val="00C742C7"/>
  </w:style>
  <w:style w:type="character" w:styleId="citation-749" w:customStyle="1">
    <w:name w:val="citation-749"/>
    <w:basedOn w:val="Paragrafoarenletra-tipolehenetsia"/>
    <w:rsid w:val="00C742C7"/>
  </w:style>
  <w:style w:type="character" w:styleId="citation-748" w:customStyle="1">
    <w:name w:val="citation-748"/>
    <w:basedOn w:val="Paragrafoarenletra-tipolehenetsia"/>
    <w:rsid w:val="00C742C7"/>
  </w:style>
  <w:style w:type="character" w:styleId="citation-747" w:customStyle="1">
    <w:name w:val="citation-747"/>
    <w:basedOn w:val="Paragrafoarenletra-tipolehenetsia"/>
    <w:rsid w:val="00C742C7"/>
  </w:style>
  <w:style w:type="character" w:styleId="citation-746" w:customStyle="1">
    <w:name w:val="citation-746"/>
    <w:basedOn w:val="Paragrafoarenletra-tipolehenetsia"/>
    <w:rsid w:val="00C742C7"/>
  </w:style>
  <w:style w:type="character" w:styleId="citation-745" w:customStyle="1">
    <w:name w:val="citation-745"/>
    <w:basedOn w:val="Paragrafoarenletra-tipolehenetsia"/>
    <w:rsid w:val="00C742C7"/>
  </w:style>
  <w:style w:type="character" w:styleId="citation-744" w:customStyle="1">
    <w:name w:val="citation-744"/>
    <w:basedOn w:val="Paragrafoarenletra-tipolehenetsia"/>
    <w:rsid w:val="00C742C7"/>
  </w:style>
  <w:style w:type="character" w:styleId="citation-743" w:customStyle="1">
    <w:name w:val="citation-743"/>
    <w:basedOn w:val="Paragrafoarenletra-tipolehenetsia"/>
    <w:rsid w:val="00C742C7"/>
  </w:style>
  <w:style w:type="character" w:styleId="citation-742" w:customStyle="1">
    <w:name w:val="citation-742"/>
    <w:basedOn w:val="Paragrafoarenletra-tipolehenetsia"/>
    <w:rsid w:val="00C742C7"/>
  </w:style>
  <w:style w:type="character" w:styleId="citation-741" w:customStyle="1">
    <w:name w:val="citation-741"/>
    <w:basedOn w:val="Paragrafoarenletra-tipolehenetsia"/>
    <w:rsid w:val="00C742C7"/>
  </w:style>
  <w:style w:type="character" w:styleId="citation-740" w:customStyle="1">
    <w:name w:val="citation-740"/>
    <w:basedOn w:val="Paragrafoarenletra-tipolehenetsia"/>
    <w:rsid w:val="00C742C7"/>
  </w:style>
  <w:style w:type="character" w:styleId="citation-739" w:customStyle="1">
    <w:name w:val="citation-739"/>
    <w:basedOn w:val="Paragrafoarenletra-tipolehenetsia"/>
    <w:rsid w:val="00C742C7"/>
  </w:style>
  <w:style w:type="character" w:styleId="citation-738" w:customStyle="1">
    <w:name w:val="citation-738"/>
    <w:basedOn w:val="Paragrafoarenletra-tipolehenetsia"/>
    <w:rsid w:val="00C742C7"/>
  </w:style>
  <w:style w:type="character" w:styleId="citation-737" w:customStyle="1">
    <w:name w:val="citation-737"/>
    <w:basedOn w:val="Paragrafoarenletra-tipolehenetsia"/>
    <w:rsid w:val="00C742C7"/>
  </w:style>
  <w:style w:type="character" w:styleId="citation-736" w:customStyle="1">
    <w:name w:val="citation-736"/>
    <w:basedOn w:val="Paragrafoarenletra-tipolehenetsia"/>
    <w:rsid w:val="00C742C7"/>
  </w:style>
  <w:style w:type="character" w:styleId="citation-735" w:customStyle="1">
    <w:name w:val="citation-735"/>
    <w:basedOn w:val="Paragrafoarenletra-tipolehenetsia"/>
    <w:rsid w:val="00C742C7"/>
  </w:style>
  <w:style w:type="character" w:styleId="citation-734" w:customStyle="1">
    <w:name w:val="citation-734"/>
    <w:basedOn w:val="Paragrafoarenletra-tipolehenetsia"/>
    <w:rsid w:val="00C742C7"/>
  </w:style>
  <w:style w:type="character" w:styleId="citation-733" w:customStyle="1">
    <w:name w:val="citation-733"/>
    <w:basedOn w:val="Paragrafoarenletra-tipolehenetsia"/>
    <w:rsid w:val="00C742C7"/>
  </w:style>
  <w:style w:type="character" w:styleId="citation-732" w:customStyle="1">
    <w:name w:val="citation-732"/>
    <w:basedOn w:val="Paragrafoarenletra-tipolehenetsia"/>
    <w:rsid w:val="00C742C7"/>
  </w:style>
  <w:style w:type="character" w:styleId="citation-731" w:customStyle="1">
    <w:name w:val="citation-731"/>
    <w:basedOn w:val="Paragrafoarenletra-tipolehenetsia"/>
    <w:rsid w:val="00C742C7"/>
  </w:style>
  <w:style w:type="character" w:styleId="citation-730" w:customStyle="1">
    <w:name w:val="citation-730"/>
    <w:basedOn w:val="Paragrafoarenletra-tipolehenetsia"/>
    <w:rsid w:val="00C742C7"/>
  </w:style>
  <w:style w:type="character" w:styleId="citation-729" w:customStyle="1">
    <w:name w:val="citation-729"/>
    <w:basedOn w:val="Paragrafoarenletra-tipolehenetsia"/>
    <w:rsid w:val="00C742C7"/>
  </w:style>
  <w:style w:type="character" w:styleId="citation-728" w:customStyle="1">
    <w:name w:val="citation-728"/>
    <w:basedOn w:val="Paragrafoarenletra-tipolehenetsia"/>
    <w:rsid w:val="00C742C7"/>
  </w:style>
  <w:style w:type="character" w:styleId="citation-727" w:customStyle="1">
    <w:name w:val="citation-727"/>
    <w:basedOn w:val="Paragrafoarenletra-tipolehenetsia"/>
    <w:rsid w:val="00C742C7"/>
  </w:style>
  <w:style w:type="character" w:styleId="citation-726" w:customStyle="1">
    <w:name w:val="citation-726"/>
    <w:basedOn w:val="Paragrafoarenletra-tipolehenetsia"/>
    <w:rsid w:val="00C742C7"/>
  </w:style>
  <w:style w:type="character" w:styleId="citation-725" w:customStyle="1">
    <w:name w:val="citation-725"/>
    <w:basedOn w:val="Paragrafoarenletra-tipolehenetsia"/>
    <w:rsid w:val="00C742C7"/>
  </w:style>
  <w:style w:type="character" w:styleId="citation-724" w:customStyle="1">
    <w:name w:val="citation-724"/>
    <w:basedOn w:val="Paragrafoarenletra-tipolehenetsia"/>
    <w:rsid w:val="00C742C7"/>
  </w:style>
  <w:style w:type="character" w:styleId="citation-723" w:customStyle="1">
    <w:name w:val="citation-723"/>
    <w:basedOn w:val="Paragrafoarenletra-tipolehenetsia"/>
    <w:rsid w:val="00C742C7"/>
  </w:style>
  <w:style w:type="character" w:styleId="citation-722" w:customStyle="1">
    <w:name w:val="citation-722"/>
    <w:basedOn w:val="Paragrafoarenletra-tipolehenetsia"/>
    <w:rsid w:val="00C742C7"/>
  </w:style>
  <w:style w:type="character" w:styleId="citation-721" w:customStyle="1">
    <w:name w:val="citation-721"/>
    <w:basedOn w:val="Paragrafoarenletra-tipolehenetsia"/>
    <w:rsid w:val="00C742C7"/>
  </w:style>
  <w:style w:type="character" w:styleId="citation-720" w:customStyle="1">
    <w:name w:val="citation-720"/>
    <w:basedOn w:val="Paragrafoarenletra-tipolehenetsia"/>
    <w:rsid w:val="00C742C7"/>
  </w:style>
  <w:style w:type="character" w:styleId="citation-719" w:customStyle="1">
    <w:name w:val="citation-719"/>
    <w:basedOn w:val="Paragrafoarenletra-tipolehenetsia"/>
    <w:rsid w:val="00C742C7"/>
  </w:style>
  <w:style w:type="character" w:styleId="citation-718" w:customStyle="1">
    <w:name w:val="citation-718"/>
    <w:basedOn w:val="Paragrafoarenletra-tipolehenetsia"/>
    <w:rsid w:val="00C742C7"/>
  </w:style>
  <w:style w:type="character" w:styleId="citation-717" w:customStyle="1">
    <w:name w:val="citation-717"/>
    <w:basedOn w:val="Paragrafoarenletra-tipolehenetsia"/>
    <w:rsid w:val="00C742C7"/>
  </w:style>
  <w:style w:type="character" w:styleId="citation-716" w:customStyle="1">
    <w:name w:val="citation-716"/>
    <w:basedOn w:val="Paragrafoarenletra-tipolehenetsia"/>
    <w:rsid w:val="00C742C7"/>
  </w:style>
  <w:style w:type="character" w:styleId="citation-715" w:customStyle="1">
    <w:name w:val="citation-715"/>
    <w:basedOn w:val="Paragrafoarenletra-tipolehenetsia"/>
    <w:rsid w:val="00C742C7"/>
  </w:style>
  <w:style w:type="character" w:styleId="citation-714" w:customStyle="1">
    <w:name w:val="citation-714"/>
    <w:basedOn w:val="Paragrafoarenletra-tipolehenetsia"/>
    <w:rsid w:val="00C742C7"/>
  </w:style>
  <w:style w:type="character" w:styleId="citation-713" w:customStyle="1">
    <w:name w:val="citation-713"/>
    <w:basedOn w:val="Paragrafoarenletra-tipolehenetsia"/>
    <w:rsid w:val="00C742C7"/>
  </w:style>
  <w:style w:type="character" w:styleId="citation-712" w:customStyle="1">
    <w:name w:val="citation-712"/>
    <w:basedOn w:val="Paragrafoarenletra-tipolehenetsia"/>
    <w:rsid w:val="00C742C7"/>
  </w:style>
  <w:style w:type="character" w:styleId="citation-711" w:customStyle="1">
    <w:name w:val="citation-711"/>
    <w:basedOn w:val="Paragrafoarenletra-tipolehenetsia"/>
    <w:rsid w:val="00C742C7"/>
  </w:style>
  <w:style w:type="character" w:styleId="citation-710" w:customStyle="1">
    <w:name w:val="citation-710"/>
    <w:basedOn w:val="Paragrafoarenletra-tipolehenetsia"/>
    <w:rsid w:val="00C742C7"/>
  </w:style>
  <w:style w:type="character" w:styleId="citation-709" w:customStyle="1">
    <w:name w:val="citation-709"/>
    <w:basedOn w:val="Paragrafoarenletra-tipolehenetsia"/>
    <w:rsid w:val="00C742C7"/>
  </w:style>
  <w:style w:type="character" w:styleId="citation-708" w:customStyle="1">
    <w:name w:val="citation-708"/>
    <w:basedOn w:val="Paragrafoarenletra-tipolehenetsia"/>
    <w:rsid w:val="00C742C7"/>
  </w:style>
  <w:style w:type="character" w:styleId="citation-707" w:customStyle="1">
    <w:name w:val="citation-707"/>
    <w:basedOn w:val="Paragrafoarenletra-tipolehenetsia"/>
    <w:rsid w:val="00C742C7"/>
  </w:style>
  <w:style w:type="character" w:styleId="citation-706" w:customStyle="1">
    <w:name w:val="citation-706"/>
    <w:basedOn w:val="Paragrafoarenletra-tipolehenetsia"/>
    <w:rsid w:val="00C742C7"/>
  </w:style>
  <w:style w:type="character" w:styleId="citation-705" w:customStyle="1">
    <w:name w:val="citation-705"/>
    <w:basedOn w:val="Paragrafoarenletra-tipolehenetsia"/>
    <w:rsid w:val="00C742C7"/>
  </w:style>
  <w:style w:type="character" w:styleId="citation-704" w:customStyle="1">
    <w:name w:val="citation-704"/>
    <w:basedOn w:val="Paragrafoarenletra-tipolehenetsia"/>
    <w:rsid w:val="00C742C7"/>
  </w:style>
  <w:style w:type="character" w:styleId="citation-703" w:customStyle="1">
    <w:name w:val="citation-703"/>
    <w:basedOn w:val="Paragrafoarenletra-tipolehenetsia"/>
    <w:rsid w:val="00C742C7"/>
  </w:style>
  <w:style w:type="character" w:styleId="citation-702" w:customStyle="1">
    <w:name w:val="citation-702"/>
    <w:basedOn w:val="Paragrafoarenletra-tipolehenetsia"/>
    <w:rsid w:val="00C742C7"/>
  </w:style>
  <w:style w:type="character" w:styleId="citation-701" w:customStyle="1">
    <w:name w:val="citation-701"/>
    <w:basedOn w:val="Paragrafoarenletra-tipolehenetsia"/>
    <w:rsid w:val="00C742C7"/>
  </w:style>
  <w:style w:type="character" w:styleId="citation-700" w:customStyle="1">
    <w:name w:val="citation-700"/>
    <w:basedOn w:val="Paragrafoarenletra-tipolehenetsia"/>
    <w:rsid w:val="00C742C7"/>
  </w:style>
  <w:style w:type="character" w:styleId="citation-699" w:customStyle="1">
    <w:name w:val="citation-699"/>
    <w:basedOn w:val="Paragrafoarenletra-tipolehenetsia"/>
    <w:rsid w:val="00C742C7"/>
  </w:style>
  <w:style w:type="character" w:styleId="citation-698" w:customStyle="1">
    <w:name w:val="citation-698"/>
    <w:basedOn w:val="Paragrafoarenletra-tipolehenetsia"/>
    <w:rsid w:val="00C742C7"/>
  </w:style>
  <w:style w:type="character" w:styleId="citation-697" w:customStyle="1">
    <w:name w:val="citation-697"/>
    <w:basedOn w:val="Paragrafoarenletra-tipolehenetsia"/>
    <w:rsid w:val="00C742C7"/>
  </w:style>
  <w:style w:type="character" w:styleId="citation-696" w:customStyle="1">
    <w:name w:val="citation-696"/>
    <w:basedOn w:val="Paragrafoarenletra-tipolehenetsia"/>
    <w:rsid w:val="00C742C7"/>
  </w:style>
  <w:style w:type="character" w:styleId="citation-695" w:customStyle="1">
    <w:name w:val="citation-695"/>
    <w:basedOn w:val="Paragrafoarenletra-tipolehenetsia"/>
    <w:rsid w:val="00C742C7"/>
  </w:style>
  <w:style w:type="character" w:styleId="citation-694" w:customStyle="1">
    <w:name w:val="citation-694"/>
    <w:basedOn w:val="Paragrafoarenletra-tipolehenetsia"/>
    <w:rsid w:val="00C742C7"/>
  </w:style>
  <w:style w:type="character" w:styleId="citation-693" w:customStyle="1">
    <w:name w:val="citation-693"/>
    <w:basedOn w:val="Paragrafoarenletra-tipolehenetsia"/>
    <w:rsid w:val="00C742C7"/>
  </w:style>
  <w:style w:type="character" w:styleId="citation-692" w:customStyle="1">
    <w:name w:val="citation-692"/>
    <w:basedOn w:val="Paragrafoarenletra-tipolehenetsia"/>
    <w:rsid w:val="00C742C7"/>
  </w:style>
  <w:style w:type="character" w:styleId="citation-691" w:customStyle="1">
    <w:name w:val="citation-691"/>
    <w:basedOn w:val="Paragrafoarenletra-tipolehenetsia"/>
    <w:rsid w:val="00C742C7"/>
  </w:style>
  <w:style w:type="character" w:styleId="TarterikezKar" w:customStyle="1">
    <w:name w:val="Tarterik ez Kar"/>
    <w:basedOn w:val="Paragrafoarenletra-tipolehenetsia"/>
    <w:link w:val="Tarterikez"/>
    <w:uiPriority w:val="1"/>
    <w:rsid w:val="005E4B8F"/>
  </w:style>
  <w:style w:type="paragraph" w:styleId="EA2">
    <w:name w:val="toc 2"/>
    <w:basedOn w:val="Normala"/>
    <w:next w:val="Normala"/>
    <w:autoRedefine/>
    <w:uiPriority w:val="39"/>
    <w:unhideWhenUsed/>
    <w:rsid w:val="00721D1A"/>
    <w:pPr>
      <w:spacing w:after="100" w:line="259" w:lineRule="auto"/>
      <w:ind w:left="220"/>
    </w:pPr>
    <w:rPr>
      <w:rFonts w:cs="Times New Roman"/>
      <w:lang w:val="eu-ES" w:eastAsia="eu-ES"/>
    </w:rPr>
  </w:style>
  <w:style w:type="paragraph" w:styleId="EA1">
    <w:name w:val="toc 1"/>
    <w:basedOn w:val="Normala"/>
    <w:next w:val="Normala"/>
    <w:autoRedefine/>
    <w:uiPriority w:val="39"/>
    <w:unhideWhenUsed/>
    <w:rsid w:val="00721D1A"/>
    <w:pPr>
      <w:spacing w:after="100" w:line="259" w:lineRule="auto"/>
    </w:pPr>
    <w:rPr>
      <w:rFonts w:cs="Times New Roman"/>
      <w:lang w:val="eu-ES" w:eastAsia="eu-ES"/>
    </w:rPr>
  </w:style>
  <w:style w:type="paragraph" w:styleId="EA3">
    <w:name w:val="toc 3"/>
    <w:basedOn w:val="Normala"/>
    <w:next w:val="Normala"/>
    <w:autoRedefine/>
    <w:uiPriority w:val="39"/>
    <w:unhideWhenUsed/>
    <w:rsid w:val="00721D1A"/>
    <w:pPr>
      <w:spacing w:after="100" w:line="259" w:lineRule="auto"/>
      <w:ind w:left="440"/>
    </w:pPr>
    <w:rPr>
      <w:rFonts w:cs="Times New Roman"/>
      <w:lang w:val="eu-ES" w:eastAsia="eu-ES"/>
    </w:rPr>
  </w:style>
  <w:style w:type="table" w:styleId="5sareta-taulailuna-1enfasia">
    <w:name w:val="Grid Table 5 Dark Accent 1"/>
    <w:basedOn w:val="Taulanormala"/>
    <w:uiPriority w:val="50"/>
    <w:rsid w:val="00D3238E"/>
    <w:pPr>
      <w:spacing w:after="0" w:line="240" w:lineRule="auto"/>
    </w:pPr>
    <w:tblPr>
      <w:tblStyleRowBandSize w:val="1"/>
      <w:tblStyleColBandSize w:val="1"/>
      <w:tblBorders>
        <w:top w:val="single" w:color="FFFFFF" w:themeColor="background1" w:sz="4" w:space="0"/>
        <w:left w:val="single" w:color="FFFFFF" w:themeColor="background1" w:sz="4" w:space="0"/>
        <w:bottom w:val="single" w:color="FFFFFF" w:themeColor="background1" w:sz="4" w:space="0"/>
        <w:right w:val="single" w:color="FFFFFF" w:themeColor="background1" w:sz="4" w:space="0"/>
        <w:insideH w:val="single" w:color="FFFFFF" w:themeColor="background1" w:sz="4" w:space="0"/>
        <w:insideV w:val="single" w:color="FFFFFF" w:themeColor="background1" w:sz="4" w:space="0"/>
      </w:tblBorders>
    </w:tblPr>
    <w:tcPr>
      <w:shd w:val="clear" w:color="auto" w:fill="DBE5F1" w:themeFill="accent1" w:themeFillTint="33"/>
    </w:tcPr>
    <w:tblStylePr w:type="firstRow">
      <w:rPr>
        <w:b/>
        <w:bCs/>
        <w:color w:val="FFFFFF" w:themeColor="background1"/>
      </w:rPr>
      <w:tblPr/>
      <w:tcPr>
        <w:tcBorders>
          <w:top w:val="single" w:color="FFFFFF" w:themeColor="background1" w:sz="4" w:space="0"/>
          <w:left w:val="single" w:color="FFFFFF" w:themeColor="background1" w:sz="4" w:space="0"/>
          <w:right w:val="single" w:color="FFFFFF" w:themeColor="background1" w:sz="4" w:space="0"/>
          <w:insideH w:val="nil"/>
          <w:insideV w:val="nil"/>
        </w:tcBorders>
        <w:shd w:val="clear" w:color="auto" w:fill="4F81BD" w:themeFill="accent1"/>
      </w:tcPr>
    </w:tblStylePr>
    <w:tblStylePr w:type="lastRow">
      <w:rPr>
        <w:b/>
        <w:bCs/>
        <w:color w:val="FFFFFF" w:themeColor="background1"/>
      </w:rPr>
      <w:tblPr/>
      <w:tcPr>
        <w:tcBorders>
          <w:left w:val="single" w:color="FFFFFF" w:themeColor="background1" w:sz="4" w:space="0"/>
          <w:bottom w:val="single" w:color="FFFFFF" w:themeColor="background1" w:sz="4" w:space="0"/>
          <w:right w:val="single" w:color="FFFFFF" w:themeColor="background1" w:sz="4" w:space="0"/>
          <w:insideH w:val="nil"/>
          <w:insideV w:val="nil"/>
        </w:tcBorders>
        <w:shd w:val="clear" w:color="auto" w:fill="4F81BD" w:themeFill="accent1"/>
      </w:tcPr>
    </w:tblStylePr>
    <w:tblStylePr w:type="firstCol">
      <w:rPr>
        <w:b/>
        <w:bCs/>
        <w:color w:val="FFFFFF" w:themeColor="background1"/>
      </w:rPr>
      <w:tblPr/>
      <w:tcPr>
        <w:tcBorders>
          <w:top w:val="single" w:color="FFFFFF" w:themeColor="background1" w:sz="4" w:space="0"/>
          <w:left w:val="single" w:color="FFFFFF" w:themeColor="background1" w:sz="4" w:space="0"/>
          <w:bottom w:val="single" w:color="FFFFFF" w:themeColor="background1" w:sz="4" w:space="0"/>
          <w:insideV w:val="nil"/>
        </w:tcBorders>
        <w:shd w:val="clear" w:color="auto" w:fill="4F81BD" w:themeFill="accent1"/>
      </w:tcPr>
    </w:tblStylePr>
    <w:tblStylePr w:type="lastCol">
      <w:rPr>
        <w:b/>
        <w:bCs/>
        <w:color w:val="FFFFFF" w:themeColor="background1"/>
      </w:rPr>
      <w:tblPr/>
      <w:tcPr>
        <w:tcBorders>
          <w:top w:val="single" w:color="FFFFFF" w:themeColor="background1" w:sz="4" w:space="0"/>
          <w:bottom w:val="single" w:color="FFFFFF" w:themeColor="background1" w:sz="4" w:space="0"/>
          <w:right w:val="single" w:color="FFFFFF" w:themeColor="background1" w:sz="4" w:space="0"/>
          <w:insideV w:val="nil"/>
        </w:tcBorders>
        <w:shd w:val="clear" w:color="auto" w:fill="4F81BD" w:themeFill="accent1"/>
      </w:tcPr>
    </w:tblStylePr>
    <w:tblStylePr w:type="band1Vert">
      <w:tblPr/>
      <w:tcPr>
        <w:shd w:val="clear" w:color="auto" w:fill="B8CCE4" w:themeFill="accent1" w:themeFillTint="66"/>
      </w:tcPr>
    </w:tblStylePr>
    <w:tblStylePr w:type="band1Horz">
      <w:tblPr/>
      <w:tcPr>
        <w:shd w:val="clear" w:color="auto" w:fill="B8CCE4" w:themeFill="accent1" w:themeFillTint="66"/>
      </w:tcPr>
    </w:tblStylePr>
  </w:style>
  <w:style w:type="table" w:styleId="4sareta-taula-1enfasia">
    <w:name w:val="Grid Table 4 Accent 1"/>
    <w:basedOn w:val="Taulanormala"/>
    <w:uiPriority w:val="49"/>
    <w:rsid w:val="00D3238E"/>
    <w:pPr>
      <w:spacing w:after="0" w:line="240" w:lineRule="auto"/>
    </w:pPr>
    <w:tblPr>
      <w:tblStyleRowBandSize w:val="1"/>
      <w:tblStyleColBandSize w:val="1"/>
      <w:tblBorders>
        <w:top w:val="single" w:color="95B3D7" w:themeColor="accent1" w:themeTint="99" w:sz="4" w:space="0"/>
        <w:left w:val="single" w:color="95B3D7" w:themeColor="accent1" w:themeTint="99" w:sz="4" w:space="0"/>
        <w:bottom w:val="single" w:color="95B3D7" w:themeColor="accent1" w:themeTint="99" w:sz="4" w:space="0"/>
        <w:right w:val="single" w:color="95B3D7" w:themeColor="accent1" w:themeTint="99" w:sz="4" w:space="0"/>
        <w:insideH w:val="single" w:color="95B3D7" w:themeColor="accent1" w:themeTint="99" w:sz="4" w:space="0"/>
        <w:insideV w:val="single" w:color="95B3D7" w:themeColor="accent1" w:themeTint="99" w:sz="4" w:space="0"/>
      </w:tblBorders>
    </w:tblPr>
    <w:tblStylePr w:type="firstRow">
      <w:rPr>
        <w:b/>
        <w:bCs/>
        <w:color w:val="FFFFFF" w:themeColor="background1"/>
      </w:rPr>
      <w:tblPr/>
      <w:tcPr>
        <w:tcBorders>
          <w:top w:val="single" w:color="4F81BD" w:themeColor="accent1" w:sz="4" w:space="0"/>
          <w:left w:val="single" w:color="4F81BD" w:themeColor="accent1" w:sz="4" w:space="0"/>
          <w:bottom w:val="single" w:color="4F81BD" w:themeColor="accent1" w:sz="4" w:space="0"/>
          <w:right w:val="single" w:color="4F81BD" w:themeColor="accent1" w:sz="4" w:space="0"/>
          <w:insideH w:val="nil"/>
          <w:insideV w:val="nil"/>
        </w:tcBorders>
        <w:shd w:val="clear" w:color="auto" w:fill="4F81BD" w:themeFill="accent1"/>
      </w:tcPr>
    </w:tblStylePr>
    <w:tblStylePr w:type="lastRow">
      <w:rPr>
        <w:b/>
        <w:bCs/>
      </w:rPr>
      <w:tblPr/>
      <w:tcPr>
        <w:tcBorders>
          <w:top w:val="double" w:color="4F81BD" w:themeColor="accent1" w:sz="4" w:space="0"/>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paragraph" w:styleId="whitespace-normal" w:customStyle="1">
    <w:name w:val="whitespace-normal"/>
    <w:basedOn w:val="Normala"/>
    <w:rsid w:val="001850E1"/>
    <w:pPr>
      <w:spacing w:before="100" w:beforeAutospacing="1" w:after="100" w:afterAutospacing="1" w:line="240" w:lineRule="auto"/>
    </w:pPr>
    <w:rPr>
      <w:rFonts w:ascii="Times New Roman" w:hAnsi="Times New Roman" w:eastAsia="Times New Roman" w:cs="Times New Roman"/>
      <w:sz w:val="24"/>
      <w:szCs w:val="24"/>
      <w:lang w:val="eu-ES" w:eastAsia="eu-ES"/>
    </w:rPr>
  </w:style>
  <w:style w:type="paragraph" w:styleId="textogeneral" w:customStyle="1">
    <w:name w:val="texto general"/>
    <w:basedOn w:val="Normala"/>
    <w:rsid w:val="005B7239"/>
    <w:pPr>
      <w:widowControl w:val="0"/>
      <w:suppressAutoHyphens/>
      <w:overflowPunct w:val="0"/>
      <w:autoSpaceDE w:val="0"/>
      <w:spacing w:before="120" w:after="120" w:line="240" w:lineRule="auto"/>
      <w:ind w:left="540" w:right="180"/>
      <w:textAlignment w:val="baseline"/>
    </w:pPr>
    <w:rPr>
      <w:rFonts w:ascii="Verdana" w:hAnsi="Verdana" w:eastAsia="Times New Roman" w:cs="Times New Roman"/>
      <w:kern w:val="1"/>
      <w:sz w:val="18"/>
      <w:lang w:val="es-E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37578155">
      <w:bodyDiv w:val="1"/>
      <w:marLeft w:val="0"/>
      <w:marRight w:val="0"/>
      <w:marTop w:val="0"/>
      <w:marBottom w:val="0"/>
      <w:divBdr>
        <w:top w:val="none" w:sz="0" w:space="0" w:color="auto"/>
        <w:left w:val="none" w:sz="0" w:space="0" w:color="auto"/>
        <w:bottom w:val="none" w:sz="0" w:space="0" w:color="auto"/>
        <w:right w:val="none" w:sz="0" w:space="0" w:color="auto"/>
      </w:divBdr>
    </w:div>
    <w:div w:id="140923150">
      <w:bodyDiv w:val="1"/>
      <w:marLeft w:val="0"/>
      <w:marRight w:val="0"/>
      <w:marTop w:val="0"/>
      <w:marBottom w:val="0"/>
      <w:divBdr>
        <w:top w:val="none" w:sz="0" w:space="0" w:color="auto"/>
        <w:left w:val="none" w:sz="0" w:space="0" w:color="auto"/>
        <w:bottom w:val="none" w:sz="0" w:space="0" w:color="auto"/>
        <w:right w:val="none" w:sz="0" w:space="0" w:color="auto"/>
      </w:divBdr>
      <w:divsChild>
        <w:div w:id="596254589">
          <w:marLeft w:val="-225"/>
          <w:marRight w:val="-225"/>
          <w:marTop w:val="0"/>
          <w:marBottom w:val="0"/>
          <w:divBdr>
            <w:top w:val="none" w:sz="0" w:space="0" w:color="auto"/>
            <w:left w:val="none" w:sz="0" w:space="0" w:color="auto"/>
            <w:bottom w:val="none" w:sz="0" w:space="0" w:color="auto"/>
            <w:right w:val="none" w:sz="0" w:space="0" w:color="auto"/>
          </w:divBdr>
          <w:divsChild>
            <w:div w:id="1085423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0367989">
      <w:bodyDiv w:val="1"/>
      <w:marLeft w:val="0"/>
      <w:marRight w:val="0"/>
      <w:marTop w:val="0"/>
      <w:marBottom w:val="0"/>
      <w:divBdr>
        <w:top w:val="none" w:sz="0" w:space="0" w:color="auto"/>
        <w:left w:val="none" w:sz="0" w:space="0" w:color="auto"/>
        <w:bottom w:val="none" w:sz="0" w:space="0" w:color="auto"/>
        <w:right w:val="none" w:sz="0" w:space="0" w:color="auto"/>
      </w:divBdr>
    </w:div>
    <w:div w:id="201094383">
      <w:bodyDiv w:val="1"/>
      <w:marLeft w:val="0"/>
      <w:marRight w:val="0"/>
      <w:marTop w:val="0"/>
      <w:marBottom w:val="0"/>
      <w:divBdr>
        <w:top w:val="none" w:sz="0" w:space="0" w:color="auto"/>
        <w:left w:val="none" w:sz="0" w:space="0" w:color="auto"/>
        <w:bottom w:val="none" w:sz="0" w:space="0" w:color="auto"/>
        <w:right w:val="none" w:sz="0" w:space="0" w:color="auto"/>
      </w:divBdr>
    </w:div>
    <w:div w:id="458963040">
      <w:bodyDiv w:val="1"/>
      <w:marLeft w:val="0"/>
      <w:marRight w:val="0"/>
      <w:marTop w:val="0"/>
      <w:marBottom w:val="0"/>
      <w:divBdr>
        <w:top w:val="none" w:sz="0" w:space="0" w:color="auto"/>
        <w:left w:val="none" w:sz="0" w:space="0" w:color="auto"/>
        <w:bottom w:val="none" w:sz="0" w:space="0" w:color="auto"/>
        <w:right w:val="none" w:sz="0" w:space="0" w:color="auto"/>
      </w:divBdr>
    </w:div>
    <w:div w:id="583875285">
      <w:bodyDiv w:val="1"/>
      <w:marLeft w:val="0"/>
      <w:marRight w:val="0"/>
      <w:marTop w:val="0"/>
      <w:marBottom w:val="0"/>
      <w:divBdr>
        <w:top w:val="none" w:sz="0" w:space="0" w:color="auto"/>
        <w:left w:val="none" w:sz="0" w:space="0" w:color="auto"/>
        <w:bottom w:val="none" w:sz="0" w:space="0" w:color="auto"/>
        <w:right w:val="none" w:sz="0" w:space="0" w:color="auto"/>
      </w:divBdr>
    </w:div>
    <w:div w:id="880703258">
      <w:bodyDiv w:val="1"/>
      <w:marLeft w:val="0"/>
      <w:marRight w:val="0"/>
      <w:marTop w:val="0"/>
      <w:marBottom w:val="0"/>
      <w:divBdr>
        <w:top w:val="none" w:sz="0" w:space="0" w:color="auto"/>
        <w:left w:val="none" w:sz="0" w:space="0" w:color="auto"/>
        <w:bottom w:val="none" w:sz="0" w:space="0" w:color="auto"/>
        <w:right w:val="none" w:sz="0" w:space="0" w:color="auto"/>
      </w:divBdr>
    </w:div>
    <w:div w:id="932204760">
      <w:bodyDiv w:val="1"/>
      <w:marLeft w:val="0"/>
      <w:marRight w:val="0"/>
      <w:marTop w:val="0"/>
      <w:marBottom w:val="0"/>
      <w:divBdr>
        <w:top w:val="none" w:sz="0" w:space="0" w:color="auto"/>
        <w:left w:val="none" w:sz="0" w:space="0" w:color="auto"/>
        <w:bottom w:val="none" w:sz="0" w:space="0" w:color="auto"/>
        <w:right w:val="none" w:sz="0" w:space="0" w:color="auto"/>
      </w:divBdr>
    </w:div>
    <w:div w:id="1115979062">
      <w:bodyDiv w:val="1"/>
      <w:marLeft w:val="0"/>
      <w:marRight w:val="0"/>
      <w:marTop w:val="0"/>
      <w:marBottom w:val="0"/>
      <w:divBdr>
        <w:top w:val="none" w:sz="0" w:space="0" w:color="auto"/>
        <w:left w:val="none" w:sz="0" w:space="0" w:color="auto"/>
        <w:bottom w:val="none" w:sz="0" w:space="0" w:color="auto"/>
        <w:right w:val="none" w:sz="0" w:space="0" w:color="auto"/>
      </w:divBdr>
    </w:div>
    <w:div w:id="1129737329">
      <w:bodyDiv w:val="1"/>
      <w:marLeft w:val="0"/>
      <w:marRight w:val="0"/>
      <w:marTop w:val="0"/>
      <w:marBottom w:val="0"/>
      <w:divBdr>
        <w:top w:val="none" w:sz="0" w:space="0" w:color="auto"/>
        <w:left w:val="none" w:sz="0" w:space="0" w:color="auto"/>
        <w:bottom w:val="none" w:sz="0" w:space="0" w:color="auto"/>
        <w:right w:val="none" w:sz="0" w:space="0" w:color="auto"/>
      </w:divBdr>
      <w:divsChild>
        <w:div w:id="926037141">
          <w:marLeft w:val="-225"/>
          <w:marRight w:val="-225"/>
          <w:marTop w:val="0"/>
          <w:marBottom w:val="0"/>
          <w:divBdr>
            <w:top w:val="none" w:sz="0" w:space="0" w:color="auto"/>
            <w:left w:val="none" w:sz="0" w:space="0" w:color="auto"/>
            <w:bottom w:val="none" w:sz="0" w:space="0" w:color="auto"/>
            <w:right w:val="none" w:sz="0" w:space="0" w:color="auto"/>
          </w:divBdr>
          <w:divsChild>
            <w:div w:id="11238818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41656200">
      <w:bodyDiv w:val="1"/>
      <w:marLeft w:val="0"/>
      <w:marRight w:val="0"/>
      <w:marTop w:val="0"/>
      <w:marBottom w:val="0"/>
      <w:divBdr>
        <w:top w:val="none" w:sz="0" w:space="0" w:color="auto"/>
        <w:left w:val="none" w:sz="0" w:space="0" w:color="auto"/>
        <w:bottom w:val="none" w:sz="0" w:space="0" w:color="auto"/>
        <w:right w:val="none" w:sz="0" w:space="0" w:color="auto"/>
      </w:divBdr>
    </w:div>
    <w:div w:id="1176842019">
      <w:bodyDiv w:val="1"/>
      <w:marLeft w:val="0"/>
      <w:marRight w:val="0"/>
      <w:marTop w:val="0"/>
      <w:marBottom w:val="0"/>
      <w:divBdr>
        <w:top w:val="none" w:sz="0" w:space="0" w:color="auto"/>
        <w:left w:val="none" w:sz="0" w:space="0" w:color="auto"/>
        <w:bottom w:val="none" w:sz="0" w:space="0" w:color="auto"/>
        <w:right w:val="none" w:sz="0" w:space="0" w:color="auto"/>
      </w:divBdr>
    </w:div>
    <w:div w:id="1192063585">
      <w:bodyDiv w:val="1"/>
      <w:marLeft w:val="0"/>
      <w:marRight w:val="0"/>
      <w:marTop w:val="0"/>
      <w:marBottom w:val="0"/>
      <w:divBdr>
        <w:top w:val="none" w:sz="0" w:space="0" w:color="auto"/>
        <w:left w:val="none" w:sz="0" w:space="0" w:color="auto"/>
        <w:bottom w:val="none" w:sz="0" w:space="0" w:color="auto"/>
        <w:right w:val="none" w:sz="0" w:space="0" w:color="auto"/>
      </w:divBdr>
    </w:div>
    <w:div w:id="1339652988">
      <w:bodyDiv w:val="1"/>
      <w:marLeft w:val="0"/>
      <w:marRight w:val="0"/>
      <w:marTop w:val="0"/>
      <w:marBottom w:val="0"/>
      <w:divBdr>
        <w:top w:val="none" w:sz="0" w:space="0" w:color="auto"/>
        <w:left w:val="none" w:sz="0" w:space="0" w:color="auto"/>
        <w:bottom w:val="none" w:sz="0" w:space="0" w:color="auto"/>
        <w:right w:val="none" w:sz="0" w:space="0" w:color="auto"/>
      </w:divBdr>
    </w:div>
    <w:div w:id="1497839747">
      <w:bodyDiv w:val="1"/>
      <w:marLeft w:val="0"/>
      <w:marRight w:val="0"/>
      <w:marTop w:val="0"/>
      <w:marBottom w:val="0"/>
      <w:divBdr>
        <w:top w:val="none" w:sz="0" w:space="0" w:color="auto"/>
        <w:left w:val="none" w:sz="0" w:space="0" w:color="auto"/>
        <w:bottom w:val="none" w:sz="0" w:space="0" w:color="auto"/>
        <w:right w:val="none" w:sz="0" w:space="0" w:color="auto"/>
      </w:divBdr>
    </w:div>
    <w:div w:id="1759402318">
      <w:bodyDiv w:val="1"/>
      <w:marLeft w:val="0"/>
      <w:marRight w:val="0"/>
      <w:marTop w:val="0"/>
      <w:marBottom w:val="0"/>
      <w:divBdr>
        <w:top w:val="none" w:sz="0" w:space="0" w:color="auto"/>
        <w:left w:val="none" w:sz="0" w:space="0" w:color="auto"/>
        <w:bottom w:val="none" w:sz="0" w:space="0" w:color="auto"/>
        <w:right w:val="none" w:sz="0" w:space="0" w:color="auto"/>
      </w:divBdr>
    </w:div>
    <w:div w:id="2042782630">
      <w:bodyDiv w:val="1"/>
      <w:marLeft w:val="0"/>
      <w:marRight w:val="0"/>
      <w:marTop w:val="0"/>
      <w:marBottom w:val="0"/>
      <w:divBdr>
        <w:top w:val="none" w:sz="0" w:space="0" w:color="auto"/>
        <w:left w:val="none" w:sz="0" w:space="0" w:color="auto"/>
        <w:bottom w:val="none" w:sz="0" w:space="0" w:color="auto"/>
        <w:right w:val="none" w:sz="0" w:space="0" w:color="auto"/>
      </w:divBdr>
    </w:div>
    <w:div w:id="2116291653">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image" Target="media/image7.png" Id="rId18" /><Relationship Type="http://schemas.openxmlformats.org/officeDocument/2006/relationships/image" Target="media/image15.png" Id="rId26" /><Relationship Type="http://schemas.openxmlformats.org/officeDocument/2006/relationships/customXml" Target="../customXml/item3.xml" Id="rId3" /><Relationship Type="http://schemas.openxmlformats.org/officeDocument/2006/relationships/image" Target="media/image10.png" Id="rId21" /><Relationship Type="http://schemas.openxmlformats.org/officeDocument/2006/relationships/styles" Target="styles.xml" Id="rId7" /><Relationship Type="http://schemas.openxmlformats.org/officeDocument/2006/relationships/image" Target="media/image1.jpg" Id="rId12" /><Relationship Type="http://schemas.openxmlformats.org/officeDocument/2006/relationships/image" Target="media/image6.png" Id="rId17" /><Relationship Type="http://schemas.openxmlformats.org/officeDocument/2006/relationships/image" Target="media/image14.jpeg" Id="rId25" /><Relationship Type="http://schemas.openxmlformats.org/officeDocument/2006/relationships/customXml" Target="../customXml/item2.xml" Id="rId2" /><Relationship Type="http://schemas.openxmlformats.org/officeDocument/2006/relationships/image" Target="media/image5.png" Id="rId16" /><Relationship Type="http://schemas.openxmlformats.org/officeDocument/2006/relationships/image" Target="media/image9.png" Id="rId20" /><Relationship Type="http://schemas.openxmlformats.org/officeDocument/2006/relationships/footer" Target="footer1.xml" Id="rId29"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image" Target="media/image13.png" Id="rId24" /><Relationship Type="http://schemas.openxmlformats.org/officeDocument/2006/relationships/customXml" Target="../customXml/item5.xml" Id="rId5" /><Relationship Type="http://schemas.openxmlformats.org/officeDocument/2006/relationships/image" Target="media/image4.png" Id="rId15" /><Relationship Type="http://schemas.openxmlformats.org/officeDocument/2006/relationships/image" Target="media/image12.png" Id="rId23" /><Relationship Type="http://schemas.openxmlformats.org/officeDocument/2006/relationships/header" Target="header1.xml" Id="rId28" /><Relationship Type="http://schemas.openxmlformats.org/officeDocument/2006/relationships/footnotes" Target="footnotes.xml" Id="rId10" /><Relationship Type="http://schemas.openxmlformats.org/officeDocument/2006/relationships/image" Target="media/image8.png" Id="rId19" /><Relationship Type="http://schemas.openxmlformats.org/officeDocument/2006/relationships/theme" Target="theme/theme1.xml" Id="rId31"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3.png" Id="rId14" /><Relationship Type="http://schemas.openxmlformats.org/officeDocument/2006/relationships/image" Target="media/image11.png" Id="rId22" /><Relationship Type="http://schemas.openxmlformats.org/officeDocument/2006/relationships/image" Target="media/image16.png" Id="rId27" /><Relationship Type="http://schemas.openxmlformats.org/officeDocument/2006/relationships/fontTable" Target="fontTable.xml" Id="rId30" /></Relationships>
</file>

<file path=word/_rels/header1.xml.rels><?xml version="1.0" encoding="UTF-8" standalone="yes"?>
<Relationships xmlns="http://schemas.openxmlformats.org/package/2006/relationships"><Relationship Id="rId2" Type="http://schemas.openxmlformats.org/officeDocument/2006/relationships/image" Target="media/image1.jp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CoverPageProperties xmlns="http://schemas.microsoft.com/office/2006/coverPageProps">
  <PublishDate/>
  <Abstract>Urratsez-urratseko motorren funtzionamendua, driverren erregulazioa eta DC-DC erregulatzaileen parametrizazioa nola egin behar den aztertzeaz gain, estainatze-teknika praktikoekin osatu</Abstract>
  <CompanyAddress/>
  <CompanyPhone/>
  <CompanyFax/>
  <CompanyEmail/>
</CoverPageProperti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fab0e02d-7b70-4413-b572-d44f1292ffc6">
      <Terms xmlns="http://schemas.microsoft.com/office/infopath/2007/PartnerControls"/>
    </lcf76f155ced4ddcb4097134ff3c332f>
    <TaxCatchAll xmlns="328b14d6-6e2c-4870-bd3d-20a4f0e49c9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B026C5034DEF31469D687DC74110F0C4" ma:contentTypeVersion="18" ma:contentTypeDescription="Create a new document." ma:contentTypeScope="" ma:versionID="9749a2b4cca231bc632c3989b365264d">
  <xsd:schema xmlns:xsd="http://www.w3.org/2001/XMLSchema" xmlns:xs="http://www.w3.org/2001/XMLSchema" xmlns:p="http://schemas.microsoft.com/office/2006/metadata/properties" xmlns:ns2="fab0e02d-7b70-4413-b572-d44f1292ffc6" xmlns:ns3="328b14d6-6e2c-4870-bd3d-20a4f0e49c9e" targetNamespace="http://schemas.microsoft.com/office/2006/metadata/properties" ma:root="true" ma:fieldsID="ce32c62b3fb0868ee579d14af5c7af3f" ns2:_="" ns3:_="">
    <xsd:import namespace="fab0e02d-7b70-4413-b572-d44f1292ffc6"/>
    <xsd:import namespace="328b14d6-6e2c-4870-bd3d-20a4f0e49c9e"/>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lcf76f155ced4ddcb4097134ff3c332f" minOccurs="0"/>
                <xsd:element ref="ns3:TaxCatchAll" minOccurs="0"/>
                <xsd:element ref="ns2:MediaServiceGenerationTime" minOccurs="0"/>
                <xsd:element ref="ns2:MediaServiceEventHashCode" minOccurs="0"/>
                <xsd:element ref="ns2:MediaServiceOCR" minOccurs="0"/>
                <xsd:element ref="ns2:MediaServiceDateTaken" minOccurs="0"/>
                <xsd:element ref="ns2:MediaLengthInSeconds" minOccurs="0"/>
                <xsd:element ref="ns2:MediaServiceLocation" minOccurs="0"/>
                <xsd:element ref="ns3:SharedWithUsers" minOccurs="0"/>
                <xsd:element ref="ns3:SharedWithDetails" minOccurs="0"/>
                <xsd:element ref="ns2:MediaServiceObjectDetectorVersions" minOccurs="0"/>
                <xsd:element ref="ns2:MediaServiceSearchProperties"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fab0e02d-7b70-4413-b572-d44f1292ffc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18748ed3-a044-4069-afca-14a5a74919a6" ma:termSetId="09814cd3-568e-fe90-9814-8d621ff8fb84" ma:anchorId="fba54fb3-c3e1-fe81-a776-ca4b69148c4d" ma:open="true" ma:isKeyword="false">
      <xsd:complexType>
        <xsd:sequence>
          <xsd:element ref="pc:Terms" minOccurs="0" maxOccurs="1"/>
        </xsd:sequence>
      </xsd:complex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DateTaken" ma:index="18" nillable="true" ma:displayName="MediaServiceDateTaken" ma:hidden="true" ma:internalName="MediaServiceDateTaken"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Location" ma:index="20" nillable="true" ma:displayName="Location" ma:internalName="MediaServiceLocation" ma:readOnly="true">
      <xsd:simpleType>
        <xsd:restriction base="dms:Text"/>
      </xsd:simple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BillingMetadata" ma:index="25"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28b14d6-6e2c-4870-bd3d-20a4f0e49c9e"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d484c96b-0302-40db-b824-a3a76ee72efe}" ma:internalName="TaxCatchAll" ma:showField="CatchAllData" ma:web="328b14d6-6e2c-4870-bd3d-20a4f0e49c9e">
      <xsd:complexType>
        <xsd:complexContent>
          <xsd:extension base="dms:MultiChoiceLookup">
            <xsd:sequence>
              <xsd:element name="Value" type="dms:Lookup" maxOccurs="unbounded" minOccurs="0" nillable="true"/>
            </xsd:sequence>
          </xsd:extension>
        </xsd:complexContent>
      </xsd:complexType>
    </xsd:element>
    <xsd:element name="SharedWithUsers" ma:index="2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2"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66E66221-0E29-4D90-90E4-E90D51F99993}">
  <ds:schemaRefs>
    <ds:schemaRef ds:uri="http://schemas.microsoft.com/office/2006/metadata/properties"/>
    <ds:schemaRef ds:uri="http://schemas.microsoft.com/office/infopath/2007/PartnerControls"/>
    <ds:schemaRef ds:uri="fab0e02d-7b70-4413-b572-d44f1292ffc6"/>
    <ds:schemaRef ds:uri="328b14d6-6e2c-4870-bd3d-20a4f0e49c9e"/>
  </ds:schemaRefs>
</ds:datastoreItem>
</file>

<file path=customXml/itemProps3.xml><?xml version="1.0" encoding="utf-8"?>
<ds:datastoreItem xmlns:ds="http://schemas.openxmlformats.org/officeDocument/2006/customXml" ds:itemID="{CDA1FB35-0160-4672-B728-4256C2D2B67B}"/>
</file>

<file path=customXml/itemProps4.xml><?xml version="1.0" encoding="utf-8"?>
<ds:datastoreItem xmlns:ds="http://schemas.openxmlformats.org/officeDocument/2006/customXml" ds:itemID="{1F5BBACA-C442-4ED8-85FB-680A99FEABFC}">
  <ds:schemaRefs>
    <ds:schemaRef ds:uri="http://schemas.microsoft.com/sharepoint/v3/contenttype/forms"/>
  </ds:schemaRefs>
</ds:datastoreItem>
</file>

<file path=customXml/itemProps5.xml><?xml version="1.0" encoding="utf-8"?>
<ds:datastoreItem xmlns:ds="http://schemas.openxmlformats.org/officeDocument/2006/customXml" ds:itemID="{C43F9BF0-4780-401A-BD38-9DDE822BCC76}">
  <ds:schemaRefs>
    <ds:schemaRef ds:uri="http://schemas.openxmlformats.org/officeDocument/2006/bibliography"/>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Word for the web</ap:Application>
  <ap:DocSecurity>0</ap:DocSecurity>
  <ap:ScaleCrop>false</ap:ScaleCrop>
  <ap:Manager/>
  <ap:Company/>
  <ap:SharedDoc>false</ap:SharedDoc>
  <ap:HyperlinkBase/>
  <ap:HyperlinksChanged>false</ap:HyperlinksChanged>
  <ap:AppVersion>16.0000</ap:AppVersion>
  <ap:LinksUpToDate>false</ap:LinksUpToDate>
</ap: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Component welding, driver motor regulation and DC-DC converters</dc:subject>
  <dc:creator>Tknika-koa moldatua</dc:creator>
  <cp:keywords/>
  <dc:description>generated by python-docx</dc:description>
  <cp:lastModifiedBy>lerrasti</cp:lastModifiedBy>
  <cp:revision>23</cp:revision>
  <dcterms:created xsi:type="dcterms:W3CDTF">2025-07-07T06:37:00Z</dcterms:created>
  <dcterms:modified xsi:type="dcterms:W3CDTF">2025-11-13T12:27:59Z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0x010100B026C5034DEF31469D687DC74110F0C4</vt:lpwstr>
  </property>
  <property fmtid="{D5CDD505-2E9C-101B-9397-08002B2CF9AE}" pid="3" name="MediaServiceImageTags">
    <vt:lpwstr/>
  </property>
</Properties>
</file>